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3B640" w14:textId="7AACE29B" w:rsidR="003E6EAF" w:rsidRPr="00C36B91" w:rsidRDefault="003E6EAF" w:rsidP="003E6EAF">
      <w:pPr>
        <w:pStyle w:val="Kop1"/>
        <w:ind w:left="1701"/>
        <w:rPr>
          <w:rFonts w:asciiTheme="minorHAnsi" w:hAnsiTheme="minorHAnsi" w:cstheme="minorHAnsi"/>
          <w:sz w:val="28"/>
        </w:rPr>
      </w:pPr>
      <w:bookmarkStart w:id="0" w:name="_Toc98775522"/>
      <w:r w:rsidRPr="00C36B91">
        <w:rPr>
          <w:rFonts w:asciiTheme="minorHAnsi" w:hAnsiTheme="minorHAnsi" w:cstheme="minorHAnsi"/>
          <w:sz w:val="28"/>
        </w:rPr>
        <w:t>Bijlage 0</w:t>
      </w:r>
      <w:r w:rsidR="00C87A3C">
        <w:rPr>
          <w:rFonts w:asciiTheme="minorHAnsi" w:hAnsiTheme="minorHAnsi" w:cstheme="minorHAnsi"/>
          <w:sz w:val="28"/>
        </w:rPr>
        <w:t>6</w:t>
      </w:r>
      <w:r w:rsidRPr="00C36B91">
        <w:rPr>
          <w:rFonts w:asciiTheme="minorHAnsi" w:hAnsiTheme="minorHAnsi" w:cstheme="minorHAnsi"/>
          <w:sz w:val="28"/>
        </w:rPr>
        <w:t xml:space="preserve"> - Model </w:t>
      </w:r>
      <w:r w:rsidRPr="003E6EAF">
        <w:rPr>
          <w:rFonts w:asciiTheme="minorHAnsi" w:hAnsiTheme="minorHAnsi" w:cstheme="minorHAnsi"/>
          <w:sz w:val="28"/>
        </w:rPr>
        <w:t xml:space="preserve">referentieverklaring             </w:t>
      </w:r>
      <w:r w:rsidRPr="003E6EAF">
        <w:rPr>
          <w:rFonts w:asciiTheme="minorHAnsi" w:hAnsiTheme="minorHAnsi" w:cstheme="minorHAnsi"/>
          <w:sz w:val="28"/>
        </w:rPr>
        <w:tab/>
      </w:r>
      <w:r w:rsidRPr="003E6EAF">
        <w:rPr>
          <w:rFonts w:asciiTheme="minorHAnsi" w:hAnsiTheme="minorHAnsi" w:cstheme="minorHAnsi"/>
          <w:sz w:val="28"/>
        </w:rPr>
        <w:tab/>
        <w:t xml:space="preserve">                                           ten behoeve van de ervaringseis om te voldoen aan de geschiktheidseisen</w:t>
      </w:r>
    </w:p>
    <w:p w14:paraId="7C039874" w14:textId="77777777" w:rsidR="003E6EAF" w:rsidRDefault="003E6EAF" w:rsidP="003E6EAF">
      <w:pPr>
        <w:jc w:val="center"/>
        <w:rPr>
          <w:rFonts w:asciiTheme="minorHAnsi" w:hAnsiTheme="minorHAnsi" w:cstheme="minorHAnsi"/>
          <w:sz w:val="20"/>
        </w:rPr>
      </w:pPr>
      <w:r w:rsidRPr="00064B9C">
        <w:rPr>
          <w:rFonts w:asciiTheme="minorHAnsi" w:hAnsiTheme="minorHAnsi" w:cstheme="minorHAnsi"/>
          <w:sz w:val="20"/>
        </w:rPr>
        <w:t xml:space="preserve">Inzake de aanbesteding conform de </w:t>
      </w:r>
      <w:r>
        <w:rPr>
          <w:rFonts w:asciiTheme="minorHAnsi" w:hAnsiTheme="minorHAnsi" w:cstheme="minorHAnsi"/>
          <w:sz w:val="20"/>
        </w:rPr>
        <w:t>Europese</w:t>
      </w:r>
      <w:r w:rsidRPr="00064B9C">
        <w:rPr>
          <w:rFonts w:asciiTheme="minorHAnsi" w:hAnsiTheme="minorHAnsi" w:cstheme="minorHAnsi"/>
          <w:sz w:val="20"/>
        </w:rPr>
        <w:t xml:space="preserve"> openbare procedure</w:t>
      </w:r>
    </w:p>
    <w:p w14:paraId="30FC86DD" w14:textId="77777777" w:rsidR="003E6EAF" w:rsidRDefault="003E6EAF" w:rsidP="003E6EAF">
      <w:pPr>
        <w:jc w:val="center"/>
        <w:rPr>
          <w:rFonts w:asciiTheme="minorHAnsi" w:hAnsiTheme="minorHAnsi" w:cstheme="minorHAnsi"/>
          <w:sz w:val="20"/>
        </w:rPr>
      </w:pPr>
      <w:r w:rsidRPr="00064B9C">
        <w:rPr>
          <w:rFonts w:asciiTheme="minorHAnsi" w:hAnsiTheme="minorHAnsi" w:cstheme="minorHAnsi"/>
          <w:sz w:val="20"/>
        </w:rPr>
        <w:t xml:space="preserve">betreffende het </w:t>
      </w:r>
      <w:r>
        <w:rPr>
          <w:rFonts w:asciiTheme="minorHAnsi" w:hAnsiTheme="minorHAnsi" w:cstheme="minorHAnsi"/>
          <w:sz w:val="20"/>
        </w:rPr>
        <w:t>project</w:t>
      </w:r>
      <w:r w:rsidRPr="00064B9C">
        <w:rPr>
          <w:rFonts w:asciiTheme="minorHAnsi" w:hAnsiTheme="minorHAnsi" w:cstheme="minorHAnsi"/>
          <w:sz w:val="20"/>
        </w:rPr>
        <w:t>:</w:t>
      </w:r>
    </w:p>
    <w:p w14:paraId="62CE9557" w14:textId="77777777" w:rsidR="003E6EAF" w:rsidRPr="00064B9C" w:rsidRDefault="003E6EAF" w:rsidP="003E6EAF">
      <w:pPr>
        <w:jc w:val="center"/>
        <w:rPr>
          <w:rFonts w:asciiTheme="minorHAnsi" w:hAnsiTheme="minorHAnsi" w:cstheme="minorHAnsi"/>
          <w:sz w:val="20"/>
        </w:rPr>
      </w:pPr>
    </w:p>
    <w:p w14:paraId="2A440844" w14:textId="77777777" w:rsidR="003E6EAF" w:rsidRDefault="003E6EAF" w:rsidP="003E6EAF">
      <w:pPr>
        <w:tabs>
          <w:tab w:val="left" w:pos="1843"/>
        </w:tabs>
        <w:ind w:left="567"/>
        <w:jc w:val="center"/>
        <w:rPr>
          <w:rFonts w:ascii="Calibri" w:hAnsi="Calibri"/>
          <w:b/>
          <w:sz w:val="28"/>
          <w:szCs w:val="28"/>
        </w:rPr>
      </w:pPr>
      <w:r>
        <w:rPr>
          <w:rFonts w:ascii="Calibri" w:hAnsi="Calibri"/>
          <w:b/>
          <w:sz w:val="28"/>
          <w:szCs w:val="28"/>
        </w:rPr>
        <w:t>“Verkeersregeltechnische producten”</w:t>
      </w:r>
    </w:p>
    <w:p w14:paraId="0EFDF47E" w14:textId="77777777" w:rsidR="003E6EAF" w:rsidRPr="00844E81" w:rsidRDefault="003E6EAF" w:rsidP="003E6EAF">
      <w:pPr>
        <w:tabs>
          <w:tab w:val="left" w:pos="1843"/>
        </w:tabs>
        <w:ind w:left="567"/>
        <w:jc w:val="center"/>
        <w:rPr>
          <w:rFonts w:ascii="Calibri" w:hAnsi="Calibri"/>
          <w:b/>
          <w:sz w:val="20"/>
        </w:rPr>
      </w:pPr>
    </w:p>
    <w:p w14:paraId="3F994CCE" w14:textId="77777777" w:rsidR="003E6EAF" w:rsidRPr="00EC5B0F" w:rsidRDefault="003E6EAF" w:rsidP="003E6EAF">
      <w:pPr>
        <w:tabs>
          <w:tab w:val="left" w:pos="1843"/>
        </w:tabs>
        <w:ind w:left="567"/>
        <w:jc w:val="center"/>
        <w:rPr>
          <w:rFonts w:ascii="Calibri" w:hAnsi="Calibri"/>
          <w:b/>
        </w:rPr>
      </w:pPr>
      <w:r>
        <w:rPr>
          <w:rFonts w:ascii="Calibri" w:hAnsi="Calibri"/>
          <w:b/>
          <w:sz w:val="20"/>
        </w:rPr>
        <w:t>m</w:t>
      </w:r>
      <w:r w:rsidRPr="00844E81">
        <w:rPr>
          <w:rFonts w:ascii="Calibri" w:hAnsi="Calibri"/>
          <w:b/>
          <w:sz w:val="20"/>
        </w:rPr>
        <w:t xml:space="preserve">et projectnummer </w:t>
      </w:r>
      <w:r w:rsidRPr="00691D53">
        <w:rPr>
          <w:rFonts w:ascii="Calibri" w:hAnsi="Calibri"/>
          <w:b/>
          <w:sz w:val="20"/>
        </w:rPr>
        <w:t>30008239</w:t>
      </w:r>
    </w:p>
    <w:bookmarkEnd w:id="0"/>
    <w:p w14:paraId="390FF10A" w14:textId="77777777" w:rsidR="00FA371B" w:rsidRDefault="00FA371B" w:rsidP="00FA371B">
      <w:pPr>
        <w:tabs>
          <w:tab w:val="left" w:pos="2552"/>
        </w:tabs>
        <w:suppressAutoHyphens/>
        <w:jc w:val="both"/>
        <w:rPr>
          <w:rFonts w:asciiTheme="minorHAnsi" w:hAnsiTheme="minorHAnsi" w:cstheme="minorHAnsi"/>
          <w:spacing w:val="0"/>
          <w:sz w:val="20"/>
        </w:rPr>
      </w:pPr>
    </w:p>
    <w:p w14:paraId="22C49C25" w14:textId="0154D011" w:rsidR="00DC12C5" w:rsidRPr="00C51468" w:rsidRDefault="00DC12C5" w:rsidP="00DC12C5">
      <w:pPr>
        <w:tabs>
          <w:tab w:val="left" w:pos="2552"/>
        </w:tabs>
        <w:suppressAutoHyphens/>
        <w:jc w:val="both"/>
        <w:rPr>
          <w:rFonts w:asciiTheme="minorHAnsi" w:hAnsiTheme="minorHAnsi" w:cstheme="minorHAnsi"/>
          <w:spacing w:val="0"/>
          <w:sz w:val="20"/>
        </w:rPr>
      </w:pPr>
      <w:r w:rsidRPr="000C7F8E">
        <w:rPr>
          <w:rFonts w:asciiTheme="minorHAnsi" w:hAnsiTheme="minorHAnsi" w:cstheme="minorHAnsi"/>
          <w:spacing w:val="0"/>
          <w:sz w:val="20"/>
        </w:rPr>
        <w:t xml:space="preserve">Inschrijver/participanten in de </w:t>
      </w:r>
      <w:r>
        <w:rPr>
          <w:rFonts w:asciiTheme="minorHAnsi" w:hAnsiTheme="minorHAnsi" w:cstheme="minorHAnsi"/>
          <w:spacing w:val="0"/>
          <w:sz w:val="20"/>
        </w:rPr>
        <w:t>C</w:t>
      </w:r>
      <w:r w:rsidRPr="000C7F8E">
        <w:rPr>
          <w:rFonts w:asciiTheme="minorHAnsi" w:hAnsiTheme="minorHAnsi" w:cstheme="minorHAnsi"/>
          <w:spacing w:val="0"/>
          <w:sz w:val="20"/>
        </w:rPr>
        <w:t>ombinatie verklaart/verklaren te beschikken over de</w:t>
      </w:r>
      <w:r>
        <w:rPr>
          <w:rFonts w:asciiTheme="minorHAnsi" w:hAnsiTheme="minorHAnsi" w:cstheme="minorHAnsi"/>
          <w:spacing w:val="0"/>
          <w:sz w:val="20"/>
        </w:rPr>
        <w:t xml:space="preserve"> </w:t>
      </w:r>
      <w:r w:rsidRPr="000C7F8E">
        <w:rPr>
          <w:rFonts w:asciiTheme="minorHAnsi" w:hAnsiTheme="minorHAnsi" w:cstheme="minorHAnsi"/>
          <w:spacing w:val="0"/>
          <w:sz w:val="20"/>
        </w:rPr>
        <w:t>gevraagde</w:t>
      </w:r>
      <w:r>
        <w:rPr>
          <w:rFonts w:asciiTheme="minorHAnsi" w:hAnsiTheme="minorHAnsi" w:cstheme="minorHAnsi"/>
          <w:spacing w:val="0"/>
          <w:sz w:val="20"/>
        </w:rPr>
        <w:t xml:space="preserve"> </w:t>
      </w:r>
      <w:r w:rsidRPr="000C7F8E">
        <w:rPr>
          <w:rFonts w:asciiTheme="minorHAnsi" w:hAnsiTheme="minorHAnsi" w:cstheme="minorHAnsi"/>
          <w:spacing w:val="0"/>
          <w:sz w:val="20"/>
        </w:rPr>
        <w:t xml:space="preserve">kerncompetenties, zoals vermeld </w:t>
      </w:r>
      <w:r w:rsidRPr="004B59F0">
        <w:rPr>
          <w:rFonts w:asciiTheme="minorHAnsi" w:hAnsiTheme="minorHAnsi" w:cs="TT14Et00"/>
          <w:spacing w:val="0"/>
          <w:sz w:val="20"/>
          <w:lang w:eastAsia="en-US"/>
        </w:rPr>
        <w:t>in paragraaf 4.3.2, lid 4 van de Inschrijvingsleidraad.</w:t>
      </w:r>
      <w:r>
        <w:rPr>
          <w:rFonts w:asciiTheme="minorHAnsi" w:hAnsiTheme="minorHAnsi" w:cs="TT14Et00"/>
          <w:spacing w:val="0"/>
          <w:sz w:val="20"/>
          <w:lang w:eastAsia="en-US"/>
        </w:rPr>
        <w:t xml:space="preserve"> (kerncompetenties A tot en met G) </w:t>
      </w:r>
      <w:r w:rsidRPr="000C7F8E">
        <w:rPr>
          <w:rFonts w:asciiTheme="minorHAnsi" w:hAnsiTheme="minorHAnsi" w:cstheme="minorHAnsi"/>
          <w:spacing w:val="0"/>
          <w:sz w:val="20"/>
        </w:rPr>
        <w:t>en hiermee te</w:t>
      </w:r>
      <w:r w:rsidRPr="00C51468">
        <w:rPr>
          <w:rFonts w:asciiTheme="minorHAnsi" w:hAnsiTheme="minorHAnsi" w:cstheme="minorHAnsi"/>
          <w:spacing w:val="0"/>
          <w:sz w:val="20"/>
        </w:rPr>
        <w:t xml:space="preserve"> beschikken over de gevraagde</w:t>
      </w:r>
      <w:r w:rsidRPr="00C51468">
        <w:rPr>
          <w:rFonts w:asciiTheme="minorHAnsi" w:hAnsiTheme="minorHAnsi"/>
          <w:sz w:val="20"/>
        </w:rPr>
        <w:t xml:space="preserve"> deskundigheid, vakkundigheid en ervaring</w:t>
      </w:r>
      <w:r>
        <w:rPr>
          <w:rFonts w:asciiTheme="minorHAnsi" w:hAnsiTheme="minorHAnsi"/>
          <w:sz w:val="20"/>
        </w:rPr>
        <w:t>.</w:t>
      </w:r>
    </w:p>
    <w:p w14:paraId="6BA6FAF3" w14:textId="77777777" w:rsidR="00DC12C5" w:rsidRDefault="00DC12C5" w:rsidP="00DC12C5">
      <w:pPr>
        <w:tabs>
          <w:tab w:val="left" w:pos="2552"/>
        </w:tabs>
        <w:suppressAutoHyphens/>
        <w:jc w:val="both"/>
        <w:rPr>
          <w:rFonts w:asciiTheme="minorHAnsi" w:hAnsiTheme="minorHAnsi" w:cstheme="minorHAnsi"/>
          <w:spacing w:val="0"/>
          <w:sz w:val="20"/>
          <w:highlight w:val="green"/>
        </w:rPr>
      </w:pPr>
    </w:p>
    <w:p w14:paraId="65E45C6E" w14:textId="21CF8601" w:rsidR="00DC12C5" w:rsidRDefault="00DC12C5" w:rsidP="00DC12C5">
      <w:pPr>
        <w:tabs>
          <w:tab w:val="left" w:pos="2552"/>
        </w:tabs>
        <w:suppressAutoHyphens/>
        <w:jc w:val="both"/>
        <w:rPr>
          <w:rFonts w:asciiTheme="minorHAnsi" w:hAnsiTheme="minorHAnsi"/>
          <w:sz w:val="20"/>
          <w:u w:val="single"/>
        </w:rPr>
      </w:pPr>
      <w:r w:rsidRPr="007A7A60">
        <w:rPr>
          <w:rFonts w:asciiTheme="minorHAnsi" w:hAnsiTheme="minorHAnsi" w:cstheme="minorHAnsi"/>
          <w:spacing w:val="0"/>
          <w:sz w:val="20"/>
        </w:rPr>
        <w:t>Inschrijver/participanten in de</w:t>
      </w:r>
      <w:r w:rsidRPr="005E7913">
        <w:rPr>
          <w:rFonts w:asciiTheme="minorHAnsi" w:hAnsiTheme="minorHAnsi" w:cstheme="minorHAnsi"/>
          <w:spacing w:val="0"/>
          <w:sz w:val="20"/>
        </w:rPr>
        <w:t xml:space="preserve"> </w:t>
      </w:r>
      <w:r>
        <w:rPr>
          <w:rFonts w:asciiTheme="minorHAnsi" w:hAnsiTheme="minorHAnsi" w:cstheme="minorHAnsi"/>
          <w:spacing w:val="0"/>
          <w:sz w:val="20"/>
        </w:rPr>
        <w:t>C</w:t>
      </w:r>
      <w:r w:rsidRPr="005E7913">
        <w:rPr>
          <w:rFonts w:asciiTheme="minorHAnsi" w:hAnsiTheme="minorHAnsi" w:cstheme="minorHAnsi"/>
          <w:spacing w:val="0"/>
          <w:sz w:val="20"/>
        </w:rPr>
        <w:t xml:space="preserve">ombinatie voegt/voegen de in de Inschrijvingsleidraad  gevraagde getekende tevredenheidverklaringen bij. </w:t>
      </w:r>
    </w:p>
    <w:p w14:paraId="0F5B5C99" w14:textId="77777777" w:rsidR="00DC12C5" w:rsidRDefault="00DC12C5" w:rsidP="002A1C78">
      <w:pPr>
        <w:rPr>
          <w:rFonts w:asciiTheme="minorHAnsi" w:hAnsiTheme="minorHAnsi"/>
          <w:sz w:val="20"/>
          <w:u w:val="single"/>
        </w:rPr>
      </w:pPr>
    </w:p>
    <w:p w14:paraId="6DD2DF7D" w14:textId="04BADA75" w:rsidR="00DC12C5" w:rsidRPr="00DC12C5" w:rsidRDefault="00DC12C5" w:rsidP="002A1C78">
      <w:pPr>
        <w:rPr>
          <w:rFonts w:asciiTheme="minorHAnsi" w:hAnsiTheme="minorHAnsi"/>
          <w:sz w:val="20"/>
          <w:u w:val="single"/>
        </w:rPr>
      </w:pPr>
      <w:r w:rsidRPr="00DC12C5">
        <w:rPr>
          <w:rFonts w:asciiTheme="minorHAnsi" w:hAnsiTheme="minorHAnsi"/>
          <w:sz w:val="20"/>
          <w:u w:val="single"/>
        </w:rPr>
        <w:t>Toelichting:</w:t>
      </w:r>
    </w:p>
    <w:p w14:paraId="73907693" w14:textId="77777777" w:rsidR="00DC12C5" w:rsidRDefault="00DC12C5" w:rsidP="002A1C78">
      <w:pPr>
        <w:rPr>
          <w:rFonts w:asciiTheme="minorHAnsi" w:hAnsiTheme="minorHAnsi"/>
          <w:sz w:val="20"/>
        </w:rPr>
      </w:pPr>
    </w:p>
    <w:p w14:paraId="0821E323"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De Inschrijver moet voldoen aan de ervaringseis.</w:t>
      </w:r>
    </w:p>
    <w:p w14:paraId="17136167" w14:textId="7221DF84"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Die eis is dat hij in de periode van vijf (5) jaar voorafgaand aan de datum van Inschrijving werkzaamheden heeft uitgevoerd waarbij capaciteit, kennis en ervaring zijn ingezet met de kerncompetenties die uit de referentie dient te blijken, zoals opgenomen in paragraaf 4.3.2, lid 4 van de Inschrijvingsleidraad.</w:t>
      </w:r>
    </w:p>
    <w:p w14:paraId="5D8C5BEC"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p>
    <w:p w14:paraId="6CAF4CB7" w14:textId="7DE580D0"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Aansluitend op de gids proportionaliteit en het aantal relevante referentieopdrachten in de markt, wordt de geldigheidsperiode van referenties gewijzigd in vijf (5) jaar in plaats van drie (3) jaar</w:t>
      </w:r>
      <w:r w:rsidR="00FC319D">
        <w:rPr>
          <w:rFonts w:asciiTheme="minorHAnsi" w:hAnsiTheme="minorHAnsi" w:cs="TT14Et00"/>
          <w:spacing w:val="0"/>
          <w:sz w:val="20"/>
          <w:lang w:eastAsia="en-US"/>
        </w:rPr>
        <w:t>.</w:t>
      </w:r>
    </w:p>
    <w:p w14:paraId="1C1EFC79"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p>
    <w:p w14:paraId="6BC86853"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 xml:space="preserve">Door middel van referenties toont Inschrijver aan dat hij over voldoende deskundigheid, vakkundigheid en ervaring beschikt met betrekking tot de onderhavige aanbesteding. </w:t>
      </w:r>
    </w:p>
    <w:p w14:paraId="0257251A"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bookmarkStart w:id="1" w:name="_Hlk112767313"/>
    </w:p>
    <w:p w14:paraId="64370E1D" w14:textId="4FEFB16B"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 xml:space="preserve">Inschrijver toont de gevraagde deskundigheid, vakkundigheid en ervaring </w:t>
      </w:r>
      <w:r>
        <w:rPr>
          <w:rFonts w:asciiTheme="minorHAnsi" w:hAnsiTheme="minorHAnsi" w:cs="TT14Et00"/>
          <w:spacing w:val="0"/>
          <w:sz w:val="20"/>
          <w:lang w:eastAsia="en-US"/>
        </w:rPr>
        <w:t xml:space="preserve">aan door het indienen van één (1) referentie per kerncompetentie, </w:t>
      </w:r>
      <w:r w:rsidRPr="004B59F0">
        <w:rPr>
          <w:rFonts w:asciiTheme="minorHAnsi" w:hAnsiTheme="minorHAnsi" w:cs="TT14Et00"/>
          <w:spacing w:val="0"/>
          <w:sz w:val="20"/>
          <w:lang w:eastAsia="en-US"/>
        </w:rPr>
        <w:t xml:space="preserve">zoals </w:t>
      </w:r>
      <w:r>
        <w:rPr>
          <w:rFonts w:asciiTheme="minorHAnsi" w:hAnsiTheme="minorHAnsi" w:cs="TT14Et00"/>
          <w:spacing w:val="0"/>
          <w:sz w:val="20"/>
          <w:lang w:eastAsia="en-US"/>
        </w:rPr>
        <w:t>beschreven</w:t>
      </w:r>
      <w:r w:rsidRPr="004B59F0">
        <w:rPr>
          <w:rFonts w:asciiTheme="minorHAnsi" w:hAnsiTheme="minorHAnsi" w:cs="TT14Et00"/>
          <w:spacing w:val="0"/>
          <w:sz w:val="20"/>
          <w:lang w:eastAsia="en-US"/>
        </w:rPr>
        <w:t xml:space="preserve"> in paragraaf 4.3.2, lid 4 van de Inschrijvingsleidraad (</w:t>
      </w:r>
      <w:r>
        <w:rPr>
          <w:rFonts w:asciiTheme="minorHAnsi" w:hAnsiTheme="minorHAnsi" w:cs="TT14Et00"/>
          <w:spacing w:val="0"/>
          <w:sz w:val="20"/>
          <w:lang w:eastAsia="en-US"/>
        </w:rPr>
        <w:t>k</w:t>
      </w:r>
      <w:r w:rsidRPr="004B59F0">
        <w:rPr>
          <w:rFonts w:asciiTheme="minorHAnsi" w:hAnsiTheme="minorHAnsi" w:cs="TT14Et00"/>
          <w:spacing w:val="0"/>
          <w:sz w:val="20"/>
          <w:lang w:eastAsia="en-US"/>
        </w:rPr>
        <w:t>erncompetenties A tot en met G)</w:t>
      </w:r>
      <w:r>
        <w:rPr>
          <w:rFonts w:asciiTheme="minorHAnsi" w:hAnsiTheme="minorHAnsi" w:cs="TT14Et00"/>
          <w:spacing w:val="0"/>
          <w:sz w:val="20"/>
          <w:lang w:eastAsia="en-US"/>
        </w:rPr>
        <w:t xml:space="preserve"> – derhalve maximaal zeven (7) referenties - </w:t>
      </w:r>
      <w:r w:rsidRPr="004B59F0">
        <w:rPr>
          <w:rFonts w:asciiTheme="minorHAnsi" w:hAnsiTheme="minorHAnsi" w:cs="TT14Et00"/>
          <w:spacing w:val="0"/>
          <w:sz w:val="20"/>
          <w:lang w:eastAsia="en-US"/>
        </w:rPr>
        <w:t>elk voorzien van een tevredenheidsverklaring van de desbetreffende opdrachtgeve</w:t>
      </w:r>
      <w:r>
        <w:rPr>
          <w:rFonts w:asciiTheme="minorHAnsi" w:hAnsiTheme="minorHAnsi" w:cs="TT14Et00"/>
          <w:spacing w:val="0"/>
          <w:sz w:val="20"/>
          <w:lang w:eastAsia="en-US"/>
        </w:rPr>
        <w:t xml:space="preserve">r, </w:t>
      </w:r>
      <w:r w:rsidRPr="004B59F0">
        <w:rPr>
          <w:rFonts w:asciiTheme="minorHAnsi" w:hAnsiTheme="minorHAnsi" w:cs="TT14Et00"/>
          <w:spacing w:val="0"/>
          <w:sz w:val="20"/>
          <w:lang w:eastAsia="en-US"/>
        </w:rPr>
        <w:t xml:space="preserve">waaruit blijkt dat het werk op vakkundige en regelmatige wijze is uitgevoerd. </w:t>
      </w:r>
    </w:p>
    <w:p w14:paraId="2F256D2B"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p>
    <w:p w14:paraId="49D9D40D" w14:textId="390E6A5C" w:rsidR="00DC12C5" w:rsidRDefault="00DC12C5" w:rsidP="00DC12C5">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 xml:space="preserve">Referenties kunnen worden gebruikt voor meerdere kerncompetenties. </w:t>
      </w:r>
      <w:r w:rsidR="009018E5">
        <w:rPr>
          <w:rFonts w:asciiTheme="minorHAnsi" w:hAnsiTheme="minorHAnsi" w:cs="TT14Et00"/>
          <w:spacing w:val="0"/>
          <w:sz w:val="20"/>
          <w:lang w:eastAsia="en-US"/>
        </w:rPr>
        <w:t>Inschrijver</w:t>
      </w:r>
      <w:r w:rsidRPr="004B59F0">
        <w:rPr>
          <w:rFonts w:asciiTheme="minorHAnsi" w:hAnsiTheme="minorHAnsi" w:cs="TT14Et00"/>
          <w:spacing w:val="0"/>
          <w:sz w:val="20"/>
          <w:lang w:eastAsia="en-US"/>
        </w:rPr>
        <w:t xml:space="preserve"> dient per referentie duidelijk aangegeven te worden welke kerncompetentie(s) de referentie bevat.</w:t>
      </w:r>
    </w:p>
    <w:p w14:paraId="44A8D0DD" w14:textId="77777777" w:rsidR="00DC12C5" w:rsidRDefault="00DC12C5" w:rsidP="00DC12C5">
      <w:pPr>
        <w:autoSpaceDE w:val="0"/>
        <w:autoSpaceDN w:val="0"/>
        <w:adjustRightInd w:val="0"/>
        <w:spacing w:line="240" w:lineRule="auto"/>
        <w:jc w:val="both"/>
        <w:rPr>
          <w:rFonts w:asciiTheme="minorHAnsi" w:hAnsiTheme="minorHAnsi" w:cs="TT14Et00"/>
          <w:spacing w:val="0"/>
          <w:sz w:val="20"/>
          <w:lang w:eastAsia="en-US"/>
        </w:rPr>
      </w:pPr>
    </w:p>
    <w:p w14:paraId="1B617578" w14:textId="380B1067" w:rsidR="00DC12C5" w:rsidRPr="004B59F0" w:rsidRDefault="00DC12C5" w:rsidP="00DC12C5">
      <w:pPr>
        <w:tabs>
          <w:tab w:val="left" w:pos="2552"/>
        </w:tabs>
        <w:suppressAutoHyphens/>
        <w:jc w:val="both"/>
        <w:rPr>
          <w:rFonts w:asciiTheme="minorHAnsi" w:hAnsiTheme="minorHAnsi" w:cs="TT14Et00"/>
          <w:spacing w:val="0"/>
          <w:sz w:val="20"/>
          <w:lang w:eastAsia="en-US"/>
        </w:rPr>
      </w:pPr>
      <w:bookmarkStart w:id="2" w:name="_Hlk112767227"/>
      <w:r w:rsidRPr="004B59F0">
        <w:rPr>
          <w:rFonts w:asciiTheme="minorHAnsi" w:hAnsiTheme="minorHAnsi" w:cs="TT14Et00"/>
          <w:spacing w:val="0"/>
          <w:sz w:val="20"/>
          <w:lang w:eastAsia="en-US"/>
        </w:rPr>
        <w:t>Per kerncompetentie dient het</w:t>
      </w:r>
      <w:r>
        <w:rPr>
          <w:rFonts w:asciiTheme="minorHAnsi" w:hAnsiTheme="minorHAnsi" w:cs="TT14Et00"/>
          <w:spacing w:val="0"/>
          <w:sz w:val="20"/>
          <w:lang w:eastAsia="en-US"/>
        </w:rPr>
        <w:t xml:space="preserve"> onderstaande model</w:t>
      </w:r>
      <w:r w:rsidRPr="004B59F0">
        <w:rPr>
          <w:rFonts w:asciiTheme="minorHAnsi" w:hAnsiTheme="minorHAnsi" w:cs="TT14Et00"/>
          <w:spacing w:val="0"/>
          <w:sz w:val="20"/>
          <w:lang w:eastAsia="en-US"/>
        </w:rPr>
        <w:t xml:space="preserve"> volledig ingevuld te worden, waaruit blijkt op welke wijze met de referentie aan de geëiste kerncompetentie eisen wordt voldaan.</w:t>
      </w:r>
      <w:r>
        <w:rPr>
          <w:rFonts w:asciiTheme="minorHAnsi" w:hAnsiTheme="minorHAnsi" w:cs="TT14Et00"/>
          <w:spacing w:val="0"/>
          <w:sz w:val="20"/>
          <w:lang w:eastAsia="en-US"/>
        </w:rPr>
        <w:t xml:space="preserve"> </w:t>
      </w:r>
      <w:r w:rsidRPr="007A7A60">
        <w:rPr>
          <w:rFonts w:asciiTheme="minorHAnsi" w:hAnsiTheme="minorHAnsi" w:cstheme="minorHAnsi"/>
          <w:spacing w:val="0"/>
          <w:sz w:val="20"/>
        </w:rPr>
        <w:t xml:space="preserve">Dit formulier zo vaak als nodig invullen, met een </w:t>
      </w:r>
      <w:r w:rsidRPr="000C7F8E">
        <w:rPr>
          <w:rFonts w:asciiTheme="minorHAnsi" w:hAnsiTheme="minorHAnsi" w:cstheme="minorHAnsi"/>
          <w:spacing w:val="0"/>
          <w:sz w:val="20"/>
        </w:rPr>
        <w:t>maximum van zeven (7), om</w:t>
      </w:r>
      <w:r w:rsidRPr="007A7A60">
        <w:rPr>
          <w:rFonts w:asciiTheme="minorHAnsi" w:hAnsiTheme="minorHAnsi" w:cstheme="minorHAnsi"/>
          <w:spacing w:val="0"/>
          <w:sz w:val="20"/>
        </w:rPr>
        <w:t xml:space="preserve"> te voldoen aan de minimumeisen gesteld </w:t>
      </w:r>
      <w:r w:rsidRPr="000C7F8E">
        <w:rPr>
          <w:rFonts w:asciiTheme="minorHAnsi" w:hAnsiTheme="minorHAnsi" w:cstheme="minorHAnsi"/>
          <w:spacing w:val="0"/>
          <w:sz w:val="20"/>
        </w:rPr>
        <w:t xml:space="preserve">onder paragraaf </w:t>
      </w:r>
      <w:r>
        <w:rPr>
          <w:rFonts w:asciiTheme="minorHAnsi" w:hAnsiTheme="minorHAnsi" w:cstheme="minorHAnsi"/>
          <w:spacing w:val="0"/>
          <w:sz w:val="20"/>
        </w:rPr>
        <w:t>4.3.2, lid 4</w:t>
      </w:r>
      <w:r w:rsidRPr="000C7F8E">
        <w:rPr>
          <w:rFonts w:asciiTheme="minorHAnsi" w:hAnsiTheme="minorHAnsi" w:cstheme="minorHAnsi"/>
          <w:spacing w:val="0"/>
          <w:sz w:val="20"/>
        </w:rPr>
        <w:t xml:space="preserve"> van de Inschrijvingsleidraad.</w:t>
      </w:r>
    </w:p>
    <w:p w14:paraId="04E44581"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p>
    <w:p w14:paraId="444B0F39"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 xml:space="preserve">Het formulier dient rechtsgeldig te worden ondertekend. </w:t>
      </w:r>
    </w:p>
    <w:p w14:paraId="0E93E1BD"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Het gebruik van eigen formulieren voor het beschrijven van de referentieprojecten is niet toegestaan</w:t>
      </w:r>
      <w:bookmarkEnd w:id="2"/>
      <w:r w:rsidRPr="004B59F0">
        <w:rPr>
          <w:rFonts w:asciiTheme="minorHAnsi" w:hAnsiTheme="minorHAnsi" w:cs="TT14Et00"/>
          <w:spacing w:val="0"/>
          <w:sz w:val="20"/>
          <w:lang w:eastAsia="en-US"/>
        </w:rPr>
        <w:t xml:space="preserve">. </w:t>
      </w:r>
    </w:p>
    <w:p w14:paraId="5A47D5F1"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p>
    <w:p w14:paraId="10E766EE"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lastRenderedPageBreak/>
        <w:t xml:space="preserve">Referenties mogen niet ouder zijn dan vijf (5) jaar. </w:t>
      </w:r>
    </w:p>
    <w:p w14:paraId="18646CEA"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Referenties moeten zijn afgerond of dienen minimaal 1 jaar te lopen en te voldoen aan de overige eisen.</w:t>
      </w:r>
    </w:p>
    <w:bookmarkEnd w:id="1"/>
    <w:p w14:paraId="5FB3062D"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p>
    <w:p w14:paraId="7200DCE3"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bookmarkStart w:id="3" w:name="_Hlk112767361"/>
      <w:r w:rsidRPr="004B59F0">
        <w:rPr>
          <w:rFonts w:asciiTheme="minorHAnsi" w:hAnsiTheme="minorHAnsi" w:cs="TT14Et00"/>
          <w:spacing w:val="0"/>
          <w:sz w:val="20"/>
          <w:lang w:eastAsia="en-US"/>
        </w:rPr>
        <w:t>De Aanbestedende dienst behoudt zich het recht voor om zonder tussenkomst van de Inschrijver contact op te nemen met de opdrachtgever(s) van de betreffende referentieproject(en) om de ingediende informatie, gegevens en bescheiden (op juistheid) te controleren. Indien de inhoud van de verklaring van de referenten niet overeenkomt met wat is verklaard, kan de Inschrijver uitgesloten worden van de aanbesteding.</w:t>
      </w:r>
    </w:p>
    <w:p w14:paraId="2626E9ED"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p>
    <w:p w14:paraId="3DE8ED82" w14:textId="77777777" w:rsidR="00DC12C5" w:rsidRPr="004B59F0" w:rsidRDefault="00DC12C5" w:rsidP="00DC12C5">
      <w:pPr>
        <w:autoSpaceDE w:val="0"/>
        <w:autoSpaceDN w:val="0"/>
        <w:adjustRightInd w:val="0"/>
        <w:spacing w:line="240" w:lineRule="auto"/>
        <w:jc w:val="both"/>
        <w:rPr>
          <w:rFonts w:asciiTheme="minorHAnsi" w:hAnsiTheme="minorHAnsi" w:cs="TT14Et00"/>
          <w:spacing w:val="0"/>
          <w:sz w:val="20"/>
          <w:lang w:eastAsia="en-US"/>
        </w:rPr>
      </w:pPr>
      <w:r w:rsidRPr="004B59F0">
        <w:rPr>
          <w:rFonts w:asciiTheme="minorHAnsi" w:hAnsiTheme="minorHAnsi" w:cs="TT14Et00"/>
          <w:spacing w:val="0"/>
          <w:sz w:val="20"/>
          <w:lang w:eastAsia="en-US"/>
        </w:rPr>
        <w:t xml:space="preserve">N.B. Het is een Inschrijver niet toegestaan een referentieproject in te dienen waarbij de opdrachtgever van het referentieproject juridische banden heeft met de Inschrijver (of de derde waarop een beroep wordt gedaan). </w:t>
      </w:r>
    </w:p>
    <w:bookmarkEnd w:id="3"/>
    <w:p w14:paraId="5A0DA91A" w14:textId="77777777" w:rsidR="00DC12C5" w:rsidRDefault="00DC12C5" w:rsidP="002A1C78">
      <w:pPr>
        <w:rPr>
          <w:rFonts w:asciiTheme="minorHAnsi" w:hAnsiTheme="minorHAnsi"/>
          <w:sz w:val="20"/>
        </w:rPr>
      </w:pPr>
    </w:p>
    <w:p w14:paraId="4C64E2A2" w14:textId="5557396A" w:rsidR="002524A5" w:rsidRDefault="002524A5" w:rsidP="00106096">
      <w:pPr>
        <w:rPr>
          <w:rFonts w:asciiTheme="minorHAnsi" w:hAnsiTheme="minorHAnsi"/>
          <w:sz w:val="20"/>
        </w:rPr>
      </w:pPr>
    </w:p>
    <w:p w14:paraId="34E0C2A9" w14:textId="77777777" w:rsidR="002524A5" w:rsidRDefault="002524A5" w:rsidP="002524A5">
      <w:pPr>
        <w:jc w:val="both"/>
        <w:rPr>
          <w:rFonts w:asciiTheme="minorHAnsi" w:hAnsiTheme="minorHAnsi"/>
          <w:sz w:val="20"/>
        </w:rPr>
      </w:pPr>
      <w:bookmarkStart w:id="4" w:name="_Hlk65849879"/>
    </w:p>
    <w:bookmarkEnd w:id="4"/>
    <w:p w14:paraId="2AB024E3" w14:textId="020C9FFF" w:rsidR="002A1C78" w:rsidRDefault="002A1C78">
      <w:pPr>
        <w:spacing w:after="200" w:line="276" w:lineRule="auto"/>
        <w:ind w:left="0"/>
        <w:rPr>
          <w:rFonts w:asciiTheme="minorHAnsi" w:hAnsiTheme="minorHAnsi" w:cstheme="minorHAnsi"/>
          <w:spacing w:val="0"/>
          <w:sz w:val="20"/>
        </w:rPr>
      </w:pPr>
      <w:r>
        <w:rPr>
          <w:rFonts w:asciiTheme="minorHAnsi" w:hAnsiTheme="minorHAnsi" w:cstheme="minorHAnsi"/>
          <w:spacing w:val="0"/>
          <w:sz w:val="20"/>
        </w:rP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067"/>
      </w:tblGrid>
      <w:tr w:rsidR="00F916D0" w:rsidRPr="001E56E5" w14:paraId="206C2A4C" w14:textId="77777777" w:rsidTr="00F916D0">
        <w:tc>
          <w:tcPr>
            <w:tcW w:w="3856" w:type="dxa"/>
            <w:shd w:val="clear" w:color="auto" w:fill="D9D9D9" w:themeFill="background1" w:themeFillShade="D9"/>
          </w:tcPr>
          <w:p w14:paraId="7CEB30DE" w14:textId="77777777" w:rsidR="00F916D0" w:rsidRPr="005E1A14" w:rsidRDefault="00F916D0" w:rsidP="00F916D0">
            <w:pPr>
              <w:autoSpaceDE w:val="0"/>
              <w:autoSpaceDN w:val="0"/>
              <w:adjustRightInd w:val="0"/>
              <w:ind w:left="0"/>
              <w:rPr>
                <w:rFonts w:asciiTheme="minorHAnsi" w:hAnsiTheme="minorHAnsi" w:cstheme="minorHAnsi"/>
                <w:b/>
              </w:rPr>
            </w:pPr>
            <w:r w:rsidRPr="005E1A14">
              <w:rPr>
                <w:rFonts w:asciiTheme="minorHAnsi" w:hAnsiTheme="minorHAnsi" w:cstheme="minorHAnsi"/>
                <w:b/>
              </w:rPr>
              <w:lastRenderedPageBreak/>
              <w:t>Kenmerken van de organisatie/referentie  waar kerncompetentie(s) is/zijn uitgevoerd</w:t>
            </w:r>
          </w:p>
          <w:p w14:paraId="5F08352F" w14:textId="77777777" w:rsidR="00F916D0" w:rsidRPr="001E56E5" w:rsidRDefault="00F916D0" w:rsidP="00B258FE">
            <w:pPr>
              <w:suppressAutoHyphens/>
              <w:ind w:left="0"/>
              <w:jc w:val="both"/>
              <w:rPr>
                <w:rFonts w:asciiTheme="minorHAnsi" w:hAnsiTheme="minorHAnsi" w:cstheme="minorHAnsi"/>
                <w:spacing w:val="0"/>
                <w:sz w:val="20"/>
              </w:rPr>
            </w:pPr>
          </w:p>
        </w:tc>
        <w:tc>
          <w:tcPr>
            <w:tcW w:w="6067" w:type="dxa"/>
            <w:shd w:val="clear" w:color="auto" w:fill="BFBFBF" w:themeFill="background1" w:themeFillShade="BF"/>
          </w:tcPr>
          <w:p w14:paraId="58ED3DE4" w14:textId="6AEAD2C5" w:rsidR="00F916D0" w:rsidRPr="001E56E5" w:rsidRDefault="00F916D0" w:rsidP="00B258FE">
            <w:pPr>
              <w:tabs>
                <w:tab w:val="left" w:pos="2552"/>
              </w:tabs>
              <w:suppressAutoHyphens/>
              <w:ind w:left="0"/>
              <w:jc w:val="both"/>
              <w:rPr>
                <w:rFonts w:asciiTheme="minorHAnsi" w:hAnsiTheme="minorHAnsi" w:cstheme="minorHAnsi"/>
                <w:spacing w:val="0"/>
                <w:sz w:val="20"/>
              </w:rPr>
            </w:pPr>
            <w:r w:rsidRPr="005E1A14">
              <w:rPr>
                <w:rFonts w:asciiTheme="minorHAnsi" w:hAnsiTheme="minorHAnsi" w:cstheme="minorHAnsi"/>
                <w:b/>
              </w:rPr>
              <w:t>Invulvelden</w:t>
            </w:r>
          </w:p>
        </w:tc>
      </w:tr>
      <w:tr w:rsidR="00292B20" w:rsidRPr="001E56E5" w14:paraId="165C0C3F" w14:textId="77777777" w:rsidTr="00FE5A42">
        <w:tc>
          <w:tcPr>
            <w:tcW w:w="3856" w:type="dxa"/>
          </w:tcPr>
          <w:p w14:paraId="7FB03E20" w14:textId="3CB508EB" w:rsidR="00292B20" w:rsidRDefault="00292B20" w:rsidP="00FE5A42">
            <w:pPr>
              <w:suppressAutoHyphens/>
              <w:ind w:left="0"/>
              <w:jc w:val="both"/>
              <w:rPr>
                <w:rFonts w:asciiTheme="minorHAnsi" w:hAnsiTheme="minorHAnsi" w:cstheme="minorHAnsi"/>
                <w:spacing w:val="0"/>
                <w:sz w:val="20"/>
              </w:rPr>
            </w:pPr>
            <w:r>
              <w:rPr>
                <w:rFonts w:asciiTheme="minorHAnsi" w:hAnsiTheme="minorHAnsi" w:cstheme="minorHAnsi"/>
                <w:spacing w:val="0"/>
                <w:sz w:val="20"/>
              </w:rPr>
              <w:t>Naam Inschrijver:</w:t>
            </w:r>
          </w:p>
          <w:p w14:paraId="36565EE7" w14:textId="77777777" w:rsidR="00292B20" w:rsidRPr="001E56E5" w:rsidRDefault="00292B20" w:rsidP="00FE5A42">
            <w:pPr>
              <w:suppressAutoHyphens/>
              <w:ind w:left="0"/>
              <w:jc w:val="both"/>
              <w:rPr>
                <w:rFonts w:asciiTheme="minorHAnsi" w:hAnsiTheme="minorHAnsi" w:cstheme="minorHAnsi"/>
                <w:spacing w:val="0"/>
                <w:sz w:val="20"/>
              </w:rPr>
            </w:pPr>
          </w:p>
        </w:tc>
        <w:tc>
          <w:tcPr>
            <w:tcW w:w="6067" w:type="dxa"/>
          </w:tcPr>
          <w:p w14:paraId="2A839E48" w14:textId="33D3FEC2" w:rsidR="00292B20" w:rsidRPr="001E56E5" w:rsidRDefault="00292B20" w:rsidP="00FE5A42">
            <w:pPr>
              <w:tabs>
                <w:tab w:val="left" w:pos="2552"/>
              </w:tabs>
              <w:suppressAutoHyphens/>
              <w:ind w:left="0"/>
              <w:jc w:val="both"/>
              <w:rPr>
                <w:rFonts w:asciiTheme="minorHAnsi" w:hAnsiTheme="minorHAnsi" w:cstheme="minorHAnsi"/>
                <w:spacing w:val="0"/>
                <w:sz w:val="20"/>
              </w:rPr>
            </w:pPr>
          </w:p>
        </w:tc>
      </w:tr>
      <w:tr w:rsidR="00F916D0" w:rsidRPr="001E56E5" w14:paraId="079F88B4" w14:textId="77777777" w:rsidTr="00B258FE">
        <w:tc>
          <w:tcPr>
            <w:tcW w:w="3856" w:type="dxa"/>
          </w:tcPr>
          <w:p w14:paraId="42DCC901" w14:textId="77777777" w:rsidR="00F916D0" w:rsidRDefault="00F916D0" w:rsidP="00B258FE">
            <w:pPr>
              <w:suppressAutoHyphens/>
              <w:ind w:left="0"/>
              <w:jc w:val="both"/>
              <w:rPr>
                <w:rFonts w:asciiTheme="minorHAnsi" w:hAnsiTheme="minorHAnsi" w:cstheme="minorHAnsi"/>
                <w:spacing w:val="0"/>
                <w:sz w:val="20"/>
              </w:rPr>
            </w:pPr>
            <w:r>
              <w:rPr>
                <w:rFonts w:asciiTheme="minorHAnsi" w:hAnsiTheme="minorHAnsi" w:cstheme="minorHAnsi"/>
                <w:spacing w:val="0"/>
                <w:sz w:val="20"/>
              </w:rPr>
              <w:t>Naam Referentieopdracht:</w:t>
            </w:r>
          </w:p>
          <w:p w14:paraId="2FB00A0F" w14:textId="2B181431" w:rsidR="007234FE" w:rsidRPr="001E56E5" w:rsidRDefault="007234FE" w:rsidP="00B258FE">
            <w:pPr>
              <w:suppressAutoHyphens/>
              <w:ind w:left="0"/>
              <w:jc w:val="both"/>
              <w:rPr>
                <w:rFonts w:asciiTheme="minorHAnsi" w:hAnsiTheme="minorHAnsi" w:cstheme="minorHAnsi"/>
                <w:spacing w:val="0"/>
                <w:sz w:val="20"/>
              </w:rPr>
            </w:pPr>
          </w:p>
        </w:tc>
        <w:tc>
          <w:tcPr>
            <w:tcW w:w="6067" w:type="dxa"/>
          </w:tcPr>
          <w:p w14:paraId="0F7E9ED2" w14:textId="1AE88941" w:rsidR="00F916D0" w:rsidRPr="001E56E5" w:rsidRDefault="00F916D0" w:rsidP="00B258FE">
            <w:pPr>
              <w:tabs>
                <w:tab w:val="left" w:pos="2552"/>
              </w:tabs>
              <w:suppressAutoHyphens/>
              <w:ind w:left="0"/>
              <w:jc w:val="both"/>
              <w:rPr>
                <w:rFonts w:asciiTheme="minorHAnsi" w:hAnsiTheme="minorHAnsi" w:cstheme="minorHAnsi"/>
                <w:spacing w:val="0"/>
                <w:sz w:val="20"/>
              </w:rPr>
            </w:pPr>
          </w:p>
        </w:tc>
      </w:tr>
      <w:tr w:rsidR="00FA371B" w:rsidRPr="001E56E5" w14:paraId="44D76730" w14:textId="77777777" w:rsidTr="00B258FE">
        <w:tc>
          <w:tcPr>
            <w:tcW w:w="3856" w:type="dxa"/>
          </w:tcPr>
          <w:p w14:paraId="4CDA6B92" w14:textId="09CB9699" w:rsidR="00FA371B" w:rsidRDefault="00FA371B" w:rsidP="00C00B6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Naam van de combinant die het werk heeft uitgevoerd (in te vullen in geval van een gezamenlijke </w:t>
            </w:r>
            <w:r w:rsidR="00C87A3C">
              <w:rPr>
                <w:rFonts w:asciiTheme="minorHAnsi" w:hAnsiTheme="minorHAnsi" w:cstheme="minorHAnsi"/>
                <w:spacing w:val="0"/>
                <w:sz w:val="20"/>
              </w:rPr>
              <w:t>I</w:t>
            </w:r>
            <w:r w:rsidRPr="001E56E5">
              <w:rPr>
                <w:rFonts w:asciiTheme="minorHAnsi" w:hAnsiTheme="minorHAnsi" w:cstheme="minorHAnsi"/>
                <w:spacing w:val="0"/>
                <w:sz w:val="20"/>
              </w:rPr>
              <w:t>nschrijving):</w:t>
            </w:r>
          </w:p>
          <w:p w14:paraId="64E50F55" w14:textId="201E7E27" w:rsidR="00C87A3C" w:rsidRPr="001E56E5" w:rsidRDefault="00C87A3C" w:rsidP="00C00B6A">
            <w:pPr>
              <w:suppressAutoHyphens/>
              <w:ind w:left="0"/>
              <w:jc w:val="both"/>
              <w:rPr>
                <w:rFonts w:asciiTheme="minorHAnsi" w:hAnsiTheme="minorHAnsi" w:cstheme="minorHAnsi"/>
                <w:spacing w:val="0"/>
                <w:sz w:val="20"/>
              </w:rPr>
            </w:pPr>
          </w:p>
        </w:tc>
        <w:tc>
          <w:tcPr>
            <w:tcW w:w="6067" w:type="dxa"/>
          </w:tcPr>
          <w:p w14:paraId="428A0B11" w14:textId="603449F8" w:rsidR="00FA371B" w:rsidRPr="001E56E5" w:rsidRDefault="00FA371B" w:rsidP="00B258FE">
            <w:pPr>
              <w:tabs>
                <w:tab w:val="left" w:pos="2552"/>
              </w:tabs>
              <w:suppressAutoHyphens/>
              <w:ind w:left="0"/>
              <w:jc w:val="both"/>
              <w:rPr>
                <w:rFonts w:asciiTheme="minorHAnsi" w:hAnsiTheme="minorHAnsi" w:cstheme="minorHAnsi"/>
                <w:spacing w:val="0"/>
                <w:sz w:val="20"/>
              </w:rPr>
            </w:pPr>
          </w:p>
        </w:tc>
      </w:tr>
      <w:tr w:rsidR="00FA371B" w:rsidRPr="001E56E5" w14:paraId="3739C33E" w14:textId="77777777" w:rsidTr="00B258FE">
        <w:trPr>
          <w:trHeight w:val="1833"/>
        </w:trPr>
        <w:tc>
          <w:tcPr>
            <w:tcW w:w="3856" w:type="dxa"/>
          </w:tcPr>
          <w:p w14:paraId="2740FDFF" w14:textId="326708ED" w:rsidR="00FA371B" w:rsidRDefault="00FA371B" w:rsidP="00B258FE">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Inschrijver aan de </w:t>
            </w:r>
            <w:r w:rsidRPr="002E69DA">
              <w:rPr>
                <w:rFonts w:asciiTheme="minorHAnsi" w:hAnsiTheme="minorHAnsi" w:cstheme="minorHAnsi"/>
                <w:spacing w:val="0"/>
                <w:sz w:val="20"/>
              </w:rPr>
              <w:t xml:space="preserve">geschiktheidseis inzake technische </w:t>
            </w:r>
            <w:r w:rsidR="00204B55">
              <w:rPr>
                <w:rFonts w:asciiTheme="minorHAnsi" w:hAnsiTheme="minorHAnsi" w:cstheme="minorHAnsi"/>
                <w:spacing w:val="0"/>
                <w:sz w:val="20"/>
              </w:rPr>
              <w:t xml:space="preserve">bekwaamheid en beroepsbekwaamheid, zoals </w:t>
            </w:r>
            <w:r w:rsidRPr="002E69DA">
              <w:rPr>
                <w:rFonts w:asciiTheme="minorHAnsi" w:hAnsiTheme="minorHAnsi" w:cstheme="minorHAnsi"/>
                <w:spacing w:val="0"/>
                <w:sz w:val="20"/>
              </w:rPr>
              <w:t>gesteld onder</w:t>
            </w:r>
            <w:r w:rsidR="00106096">
              <w:rPr>
                <w:rFonts w:asciiTheme="minorHAnsi" w:hAnsiTheme="minorHAnsi" w:cstheme="minorHAnsi"/>
                <w:spacing w:val="0"/>
                <w:sz w:val="20"/>
              </w:rPr>
              <w:t xml:space="preserve"> paragraaf </w:t>
            </w:r>
            <w:r w:rsidR="00204B55">
              <w:rPr>
                <w:rFonts w:asciiTheme="minorHAnsi" w:hAnsiTheme="minorHAnsi" w:cstheme="minorHAnsi"/>
                <w:spacing w:val="0"/>
                <w:sz w:val="20"/>
              </w:rPr>
              <w:t>4.</w:t>
            </w:r>
            <w:r w:rsidR="00DC12C5">
              <w:rPr>
                <w:rFonts w:asciiTheme="minorHAnsi" w:hAnsiTheme="minorHAnsi" w:cstheme="minorHAnsi"/>
                <w:spacing w:val="0"/>
                <w:sz w:val="20"/>
              </w:rPr>
              <w:t>3</w:t>
            </w:r>
            <w:r w:rsidR="00204B55">
              <w:rPr>
                <w:rFonts w:asciiTheme="minorHAnsi" w:hAnsiTheme="minorHAnsi" w:cstheme="minorHAnsi"/>
                <w:spacing w:val="0"/>
                <w:sz w:val="20"/>
              </w:rPr>
              <w:t xml:space="preserve">.2, </w:t>
            </w:r>
            <w:r w:rsidRPr="002E69DA">
              <w:rPr>
                <w:rFonts w:asciiTheme="minorHAnsi" w:hAnsiTheme="minorHAnsi" w:cstheme="minorHAnsi"/>
                <w:spacing w:val="0"/>
                <w:sz w:val="20"/>
              </w:rPr>
              <w:t xml:space="preserve">lid </w:t>
            </w:r>
            <w:r w:rsidR="00DC12C5">
              <w:rPr>
                <w:rFonts w:asciiTheme="minorHAnsi" w:hAnsiTheme="minorHAnsi" w:cstheme="minorHAnsi"/>
                <w:spacing w:val="0"/>
                <w:sz w:val="20"/>
              </w:rPr>
              <w:t>4</w:t>
            </w:r>
            <w:r w:rsidR="00106096">
              <w:rPr>
                <w:rFonts w:asciiTheme="minorHAnsi" w:hAnsiTheme="minorHAnsi" w:cstheme="minorHAnsi"/>
                <w:spacing w:val="0"/>
                <w:sz w:val="20"/>
              </w:rPr>
              <w:t xml:space="preserve"> van de Inschrijvingsleidraad</w:t>
            </w:r>
            <w:r w:rsidRPr="002E69DA">
              <w:rPr>
                <w:rFonts w:asciiTheme="minorHAnsi" w:hAnsiTheme="minorHAnsi" w:cstheme="minorHAnsi"/>
                <w:spacing w:val="0"/>
                <w:sz w:val="20"/>
              </w:rPr>
              <w:t>:</w:t>
            </w:r>
          </w:p>
          <w:p w14:paraId="35CE4410" w14:textId="688BB461" w:rsidR="00DC12C5" w:rsidRDefault="00DC12C5" w:rsidP="00B258FE">
            <w:pPr>
              <w:suppressAutoHyphens/>
              <w:ind w:left="0"/>
              <w:jc w:val="both"/>
              <w:rPr>
                <w:rFonts w:asciiTheme="minorHAnsi" w:hAnsiTheme="minorHAnsi" w:cstheme="minorHAnsi"/>
                <w:spacing w:val="0"/>
                <w:sz w:val="20"/>
              </w:rPr>
            </w:pPr>
          </w:p>
          <w:p w14:paraId="5293E127" w14:textId="0E316EEF" w:rsidR="00FC319D" w:rsidRDefault="00FC319D" w:rsidP="00B258FE">
            <w:pPr>
              <w:suppressAutoHyphens/>
              <w:ind w:left="0"/>
              <w:jc w:val="both"/>
              <w:rPr>
                <w:rFonts w:asciiTheme="minorHAnsi" w:hAnsiTheme="minorHAnsi" w:cstheme="minorHAnsi"/>
                <w:spacing w:val="0"/>
                <w:sz w:val="20"/>
              </w:rPr>
            </w:pPr>
          </w:p>
          <w:p w14:paraId="19799188" w14:textId="77777777" w:rsidR="00FC319D" w:rsidRPr="001E56E5" w:rsidRDefault="00FC319D" w:rsidP="00B258FE">
            <w:pPr>
              <w:suppressAutoHyphens/>
              <w:ind w:left="0"/>
              <w:jc w:val="both"/>
              <w:rPr>
                <w:rFonts w:asciiTheme="minorHAnsi" w:hAnsiTheme="minorHAnsi" w:cstheme="minorHAnsi"/>
                <w:spacing w:val="0"/>
                <w:sz w:val="20"/>
              </w:rPr>
            </w:pPr>
          </w:p>
          <w:p w14:paraId="550F9AA8" w14:textId="78307BBF" w:rsidR="00FA371B" w:rsidRPr="001E56E5" w:rsidRDefault="00204B55" w:rsidP="00B258FE">
            <w:pPr>
              <w:suppressAutoHyphens/>
              <w:ind w:left="0"/>
              <w:jc w:val="both"/>
              <w:rPr>
                <w:rFonts w:asciiTheme="minorHAnsi" w:hAnsiTheme="minorHAnsi" w:cstheme="minorHAnsi"/>
                <w:spacing w:val="0"/>
                <w:sz w:val="20"/>
              </w:rPr>
            </w:pPr>
            <w:r w:rsidRPr="00204B55">
              <w:rPr>
                <w:rFonts w:asciiTheme="minorHAnsi" w:hAnsiTheme="minorHAnsi" w:cstheme="minorHAnsi"/>
                <w:iCs/>
                <w:spacing w:val="0"/>
                <w:sz w:val="20"/>
                <w:highlight w:val="green"/>
              </w:rPr>
              <w:t>[Aankruisen wat van toepassing is</w:t>
            </w:r>
            <w:r w:rsidR="00215B9A">
              <w:rPr>
                <w:rFonts w:asciiTheme="minorHAnsi" w:hAnsiTheme="minorHAnsi" w:cstheme="minorHAnsi"/>
                <w:iCs/>
                <w:spacing w:val="0"/>
                <w:sz w:val="20"/>
                <w:highlight w:val="green"/>
              </w:rPr>
              <w:t>, per referentie zijn meerdere kerncompetenties mogelijk</w:t>
            </w:r>
            <w:r w:rsidRPr="00204B55">
              <w:rPr>
                <w:rFonts w:asciiTheme="minorHAnsi" w:hAnsiTheme="minorHAnsi" w:cstheme="minorHAnsi"/>
                <w:iCs/>
                <w:spacing w:val="0"/>
                <w:sz w:val="20"/>
                <w:highlight w:val="green"/>
              </w:rPr>
              <w:t>]</w:t>
            </w:r>
          </w:p>
          <w:p w14:paraId="52ACEF21" w14:textId="77777777" w:rsidR="00FA371B" w:rsidRPr="001E56E5" w:rsidRDefault="00FA371B" w:rsidP="00B258FE">
            <w:pPr>
              <w:suppressAutoHyphens/>
              <w:ind w:left="0"/>
              <w:jc w:val="both"/>
              <w:rPr>
                <w:rFonts w:asciiTheme="minorHAnsi" w:hAnsiTheme="minorHAnsi" w:cstheme="minorHAnsi"/>
                <w:spacing w:val="0"/>
                <w:sz w:val="20"/>
              </w:rPr>
            </w:pPr>
          </w:p>
        </w:tc>
        <w:tc>
          <w:tcPr>
            <w:tcW w:w="6067" w:type="dxa"/>
          </w:tcPr>
          <w:p w14:paraId="7FB22094" w14:textId="3DC32302" w:rsidR="00DC12C5" w:rsidRPr="00DC12C5" w:rsidRDefault="00DC12C5" w:rsidP="00DC12C5">
            <w:pPr>
              <w:ind w:left="0"/>
              <w:jc w:val="both"/>
              <w:rPr>
                <w:rFonts w:asciiTheme="minorHAnsi" w:hAnsiTheme="minorHAnsi"/>
                <w:sz w:val="20"/>
              </w:rPr>
            </w:pPr>
            <w:r w:rsidRPr="00DC12C5">
              <w:rPr>
                <w:rFonts w:asciiTheme="minorHAnsi" w:hAnsiTheme="minorHAnsi"/>
                <w:sz w:val="20"/>
              </w:rPr>
              <w:t>Ervaringseis, Kerncompetenties:</w:t>
            </w:r>
          </w:p>
          <w:p w14:paraId="6F98CF9D" w14:textId="77777777" w:rsidR="00DC12C5" w:rsidRPr="00DC12C5" w:rsidRDefault="00DC12C5" w:rsidP="00DC12C5">
            <w:pPr>
              <w:ind w:left="0"/>
              <w:jc w:val="both"/>
              <w:rPr>
                <w:rFonts w:asciiTheme="minorHAnsi" w:hAnsiTheme="minorHAnsi"/>
                <w:sz w:val="20"/>
              </w:rPr>
            </w:pPr>
            <w:r w:rsidRPr="00DC12C5">
              <w:rPr>
                <w:rFonts w:asciiTheme="minorHAnsi" w:hAnsiTheme="minorHAnsi"/>
                <w:sz w:val="20"/>
              </w:rPr>
              <w:t xml:space="preserve">De Inschrijver moet voldoen aan de ervaringseis. </w:t>
            </w:r>
          </w:p>
          <w:p w14:paraId="7293A7B7" w14:textId="42F65622" w:rsidR="00DC12C5" w:rsidRDefault="00DC12C5" w:rsidP="00DC12C5">
            <w:pPr>
              <w:ind w:left="0"/>
              <w:jc w:val="both"/>
              <w:rPr>
                <w:rFonts w:asciiTheme="minorHAnsi" w:hAnsiTheme="minorHAnsi"/>
                <w:sz w:val="20"/>
              </w:rPr>
            </w:pPr>
            <w:r w:rsidRPr="00DC12C5">
              <w:rPr>
                <w:rFonts w:asciiTheme="minorHAnsi" w:hAnsiTheme="minorHAnsi"/>
                <w:sz w:val="20"/>
              </w:rPr>
              <w:t>Die eis is dat hij in de periode van vijf (5) jaar voorafgaand aan de datum van Inschrijving werkzaamheden heeft uitgevoerd waarbij capaciteit, kennis en ervaring zijn ingezet met de volgende kerncompetenties die uit de referentie dient te blijken:</w:t>
            </w:r>
          </w:p>
          <w:p w14:paraId="304091CE" w14:textId="5F844C1E" w:rsidR="00204B55" w:rsidRDefault="00204B55" w:rsidP="00204B55">
            <w:pPr>
              <w:ind w:left="0"/>
              <w:jc w:val="both"/>
              <w:rPr>
                <w:rFonts w:asciiTheme="minorHAnsi" w:hAnsiTheme="minorHAnsi"/>
                <w:sz w:val="20"/>
              </w:rPr>
            </w:pPr>
          </w:p>
          <w:p w14:paraId="7169061E" w14:textId="77777777" w:rsidR="00A03233" w:rsidRDefault="00A03233" w:rsidP="00204B55">
            <w:pPr>
              <w:ind w:left="0"/>
              <w:jc w:val="both"/>
              <w:rPr>
                <w:rFonts w:asciiTheme="minorHAnsi" w:hAnsiTheme="minorHAnsi"/>
                <w:sz w:val="20"/>
              </w:rPr>
            </w:pPr>
          </w:p>
          <w:p w14:paraId="38265ABC" w14:textId="38B9D896" w:rsidR="00204B55" w:rsidRPr="000C7F8E" w:rsidRDefault="00204B55" w:rsidP="00204B55">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w:t>
            </w:r>
            <w:r w:rsidRPr="000C7F8E">
              <w:rPr>
                <w:rFonts w:asciiTheme="minorHAnsi" w:hAnsiTheme="minorHAnsi" w:cs="Arial"/>
                <w:b/>
                <w:sz w:val="20"/>
              </w:rPr>
              <w:t xml:space="preserve">Kerncompetentie </w:t>
            </w:r>
            <w:r>
              <w:rPr>
                <w:rFonts w:asciiTheme="minorHAnsi" w:hAnsiTheme="minorHAnsi" w:cs="Arial"/>
                <w:b/>
                <w:sz w:val="20"/>
              </w:rPr>
              <w:t>A</w:t>
            </w:r>
            <w:r w:rsidRPr="000C7F8E">
              <w:rPr>
                <w:rFonts w:asciiTheme="minorHAnsi" w:hAnsiTheme="minorHAnsi" w:cs="Arial"/>
                <w:b/>
                <w:sz w:val="20"/>
              </w:rPr>
              <w:t>:</w:t>
            </w:r>
          </w:p>
          <w:p w14:paraId="071951DC" w14:textId="77777777" w:rsidR="00DC12C5" w:rsidRPr="00DC12C5" w:rsidRDefault="00DC12C5" w:rsidP="00DC12C5">
            <w:pPr>
              <w:ind w:left="0"/>
              <w:jc w:val="both"/>
              <w:rPr>
                <w:rFonts w:asciiTheme="minorHAnsi" w:hAnsiTheme="minorHAnsi"/>
                <w:sz w:val="20"/>
              </w:rPr>
            </w:pPr>
            <w:r w:rsidRPr="00DC12C5">
              <w:rPr>
                <w:rFonts w:asciiTheme="minorHAnsi" w:hAnsiTheme="minorHAnsi"/>
                <w:sz w:val="20"/>
              </w:rPr>
              <w:t xml:space="preserve">Eén op vakkundige en regelmatige wijze uitgevoerde opdracht betreffende </w:t>
            </w:r>
            <w:r w:rsidRPr="00DC12C5">
              <w:rPr>
                <w:rFonts w:asciiTheme="minorHAnsi" w:hAnsiTheme="minorHAnsi"/>
                <w:i/>
                <w:iCs/>
                <w:sz w:val="20"/>
              </w:rPr>
              <w:t>Programmeerwerkzaamheden</w:t>
            </w:r>
            <w:r w:rsidRPr="00DC12C5">
              <w:rPr>
                <w:rFonts w:asciiTheme="minorHAnsi" w:hAnsiTheme="minorHAnsi"/>
                <w:sz w:val="20"/>
              </w:rPr>
              <w:t xml:space="preserve"> aangaande verkeersregelinstallaties  voor een opdrachtgever uit het Publieke domein die minimaal 30 Verkeersregelinstallaties in beheer heeft, waarbij tenminste is verricht:</w:t>
            </w:r>
          </w:p>
          <w:p w14:paraId="7166226F" w14:textId="77777777" w:rsidR="00DC12C5" w:rsidRPr="00DC12C5" w:rsidRDefault="00DC12C5" w:rsidP="00DC12C5">
            <w:pPr>
              <w:ind w:left="0"/>
              <w:jc w:val="both"/>
              <w:rPr>
                <w:rFonts w:asciiTheme="minorHAnsi" w:hAnsiTheme="minorHAnsi"/>
                <w:b/>
                <w:bCs/>
                <w:sz w:val="20"/>
              </w:rPr>
            </w:pPr>
            <w:r w:rsidRPr="00DC12C5">
              <w:rPr>
                <w:rFonts w:asciiTheme="minorHAnsi" w:hAnsiTheme="minorHAnsi"/>
                <w:b/>
                <w:bCs/>
                <w:sz w:val="20"/>
              </w:rPr>
              <w:t>Programmeren van een gekoppeld CRSV verkeersregelinstallatiesysteem.</w:t>
            </w:r>
          </w:p>
          <w:p w14:paraId="7FBBB19F" w14:textId="1529660C" w:rsidR="00204B55" w:rsidRDefault="00204B55" w:rsidP="00204B55">
            <w:pPr>
              <w:tabs>
                <w:tab w:val="left" w:pos="2410"/>
              </w:tabs>
              <w:ind w:left="0"/>
              <w:jc w:val="both"/>
              <w:rPr>
                <w:rFonts w:asciiTheme="minorHAnsi" w:hAnsiTheme="minorHAnsi" w:cs="Arial"/>
                <w:sz w:val="20"/>
              </w:rPr>
            </w:pPr>
          </w:p>
          <w:p w14:paraId="703C9746" w14:textId="77777777" w:rsidR="00A03233" w:rsidRDefault="00A03233" w:rsidP="00204B55">
            <w:pPr>
              <w:tabs>
                <w:tab w:val="left" w:pos="2410"/>
              </w:tabs>
              <w:ind w:left="0"/>
              <w:jc w:val="both"/>
              <w:rPr>
                <w:rFonts w:asciiTheme="minorHAnsi" w:hAnsiTheme="minorHAnsi" w:cs="Arial"/>
                <w:sz w:val="20"/>
              </w:rPr>
            </w:pPr>
          </w:p>
          <w:p w14:paraId="1DF5B6AC" w14:textId="5ACFAB63" w:rsidR="00204B55" w:rsidRPr="00415A1E" w:rsidRDefault="00204B55" w:rsidP="00204B55">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Pr>
                <w:rFonts w:asciiTheme="minorHAnsi" w:hAnsiTheme="minorHAnsi" w:cs="Arial"/>
                <w:b/>
                <w:sz w:val="20"/>
              </w:rPr>
              <w:t>B</w:t>
            </w:r>
            <w:r w:rsidRPr="00415A1E">
              <w:rPr>
                <w:rFonts w:asciiTheme="minorHAnsi" w:hAnsiTheme="minorHAnsi" w:cs="Arial"/>
                <w:b/>
                <w:sz w:val="20"/>
              </w:rPr>
              <w:t>:</w:t>
            </w:r>
          </w:p>
          <w:p w14:paraId="376EEC79" w14:textId="77777777" w:rsidR="00DC12C5" w:rsidRPr="00DC12C5" w:rsidRDefault="00DC12C5" w:rsidP="00DC12C5">
            <w:pPr>
              <w:ind w:left="0"/>
              <w:jc w:val="both"/>
              <w:rPr>
                <w:rFonts w:asciiTheme="minorHAnsi" w:hAnsiTheme="minorHAnsi"/>
                <w:sz w:val="20"/>
              </w:rPr>
            </w:pPr>
            <w:r w:rsidRPr="00DC12C5">
              <w:rPr>
                <w:rFonts w:asciiTheme="minorHAnsi" w:hAnsiTheme="minorHAnsi"/>
                <w:sz w:val="20"/>
              </w:rPr>
              <w:t xml:space="preserve">Eén op vakkundige en regelmatige wijze uitgevoerde opdracht betreffende </w:t>
            </w:r>
            <w:r w:rsidRPr="00DC12C5">
              <w:rPr>
                <w:rFonts w:asciiTheme="minorHAnsi" w:hAnsiTheme="minorHAnsi"/>
                <w:i/>
                <w:iCs/>
                <w:sz w:val="20"/>
              </w:rPr>
              <w:t>Programmeerwerkzaamheden</w:t>
            </w:r>
            <w:r w:rsidRPr="00DC12C5">
              <w:rPr>
                <w:rFonts w:asciiTheme="minorHAnsi" w:hAnsiTheme="minorHAnsi"/>
                <w:sz w:val="20"/>
              </w:rPr>
              <w:t xml:space="preserve"> aangaande verkeersregelinstallaties  voor een opdrachtgever uit het Publieke domein die minimaal 30 Verkeersregelinstallaties in beheer heeft, waarbij tenminste is verricht:</w:t>
            </w:r>
          </w:p>
          <w:p w14:paraId="3572B0C1" w14:textId="77777777" w:rsidR="00DC12C5" w:rsidRPr="00DC12C5" w:rsidRDefault="00DC12C5" w:rsidP="00DC12C5">
            <w:pPr>
              <w:ind w:left="0"/>
              <w:jc w:val="both"/>
              <w:rPr>
                <w:rFonts w:asciiTheme="minorHAnsi" w:hAnsiTheme="minorHAnsi"/>
                <w:b/>
                <w:bCs/>
                <w:sz w:val="20"/>
              </w:rPr>
            </w:pPr>
            <w:r w:rsidRPr="00DC12C5">
              <w:rPr>
                <w:rFonts w:asciiTheme="minorHAnsi" w:hAnsiTheme="minorHAnsi"/>
                <w:b/>
                <w:bCs/>
                <w:sz w:val="20"/>
              </w:rPr>
              <w:t>Programmeren of aanpassen van RWS-C regelingen.</w:t>
            </w:r>
          </w:p>
          <w:p w14:paraId="1468DB08" w14:textId="651CAA54" w:rsidR="00204B55" w:rsidRDefault="00204B55" w:rsidP="00204B55">
            <w:pPr>
              <w:ind w:left="0"/>
              <w:jc w:val="both"/>
              <w:rPr>
                <w:rFonts w:asciiTheme="minorHAnsi" w:hAnsiTheme="minorHAnsi" w:cs="Arial"/>
                <w:sz w:val="20"/>
              </w:rPr>
            </w:pPr>
          </w:p>
          <w:p w14:paraId="17BF350E" w14:textId="77777777" w:rsidR="00A03233" w:rsidRDefault="00A03233" w:rsidP="00204B55">
            <w:pPr>
              <w:ind w:left="0"/>
              <w:jc w:val="both"/>
              <w:rPr>
                <w:rFonts w:asciiTheme="minorHAnsi" w:hAnsiTheme="minorHAnsi" w:cs="Arial"/>
                <w:sz w:val="20"/>
              </w:rPr>
            </w:pPr>
          </w:p>
          <w:p w14:paraId="66FB1810" w14:textId="20C68D84" w:rsidR="00204B55" w:rsidRPr="00415A1E" w:rsidRDefault="00204B55" w:rsidP="00204B55">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Pr>
                <w:rFonts w:asciiTheme="minorHAnsi" w:hAnsiTheme="minorHAnsi" w:cs="Arial"/>
                <w:b/>
                <w:sz w:val="20"/>
              </w:rPr>
              <w:t>C</w:t>
            </w:r>
            <w:r w:rsidRPr="00415A1E">
              <w:rPr>
                <w:rFonts w:asciiTheme="minorHAnsi" w:hAnsiTheme="minorHAnsi" w:cs="Arial"/>
                <w:b/>
                <w:sz w:val="20"/>
              </w:rPr>
              <w:t>:</w:t>
            </w:r>
          </w:p>
          <w:p w14:paraId="33C74025" w14:textId="77777777" w:rsidR="00DC12C5" w:rsidRPr="00DC12C5" w:rsidRDefault="00DC12C5" w:rsidP="00DC12C5">
            <w:pPr>
              <w:ind w:left="0"/>
              <w:jc w:val="both"/>
              <w:rPr>
                <w:rFonts w:asciiTheme="minorHAnsi" w:hAnsiTheme="minorHAnsi"/>
                <w:sz w:val="20"/>
              </w:rPr>
            </w:pPr>
            <w:r w:rsidRPr="00DC12C5">
              <w:rPr>
                <w:rFonts w:asciiTheme="minorHAnsi" w:hAnsiTheme="minorHAnsi"/>
                <w:sz w:val="20"/>
              </w:rPr>
              <w:t xml:space="preserve">Eén op vakkundige en regelmatige wijze uitgevoerde opdracht betreffende </w:t>
            </w:r>
            <w:r w:rsidRPr="00DC12C5">
              <w:rPr>
                <w:rFonts w:asciiTheme="minorHAnsi" w:hAnsiTheme="minorHAnsi"/>
                <w:i/>
                <w:iCs/>
                <w:sz w:val="20"/>
              </w:rPr>
              <w:t>Programmeerwerkzaamheden</w:t>
            </w:r>
            <w:r w:rsidRPr="00DC12C5">
              <w:rPr>
                <w:rFonts w:asciiTheme="minorHAnsi" w:hAnsiTheme="minorHAnsi"/>
                <w:sz w:val="20"/>
              </w:rPr>
              <w:t xml:space="preserve"> aangaande verkeersregelinstallaties  voor een opdrachtgever uit het Publieke domein die minimaal 30 Verkeersregelinstallaties in beheer heeft, waarbij tenminste is verricht:</w:t>
            </w:r>
          </w:p>
          <w:p w14:paraId="7DF4A6C7" w14:textId="4FA8E9FE" w:rsidR="00DC12C5" w:rsidRDefault="00DC12C5" w:rsidP="00DC12C5">
            <w:pPr>
              <w:ind w:left="0"/>
              <w:jc w:val="both"/>
              <w:rPr>
                <w:rFonts w:asciiTheme="minorHAnsi" w:hAnsiTheme="minorHAnsi"/>
                <w:b/>
                <w:bCs/>
                <w:sz w:val="20"/>
              </w:rPr>
            </w:pPr>
            <w:r w:rsidRPr="00DC12C5">
              <w:rPr>
                <w:rFonts w:asciiTheme="minorHAnsi" w:hAnsiTheme="minorHAnsi"/>
                <w:b/>
                <w:bCs/>
                <w:sz w:val="20"/>
              </w:rPr>
              <w:t>Programmeren van CCOL ITS applicaties gemaakt met TLC GEN.</w:t>
            </w:r>
          </w:p>
          <w:p w14:paraId="1E25A6F1" w14:textId="25823415" w:rsidR="00A03233" w:rsidRDefault="00A03233" w:rsidP="00DC12C5">
            <w:pPr>
              <w:ind w:left="0"/>
              <w:jc w:val="both"/>
              <w:rPr>
                <w:rFonts w:asciiTheme="minorHAnsi" w:hAnsiTheme="minorHAnsi"/>
                <w:b/>
                <w:bCs/>
                <w:sz w:val="20"/>
              </w:rPr>
            </w:pPr>
          </w:p>
          <w:p w14:paraId="3F7E57B7" w14:textId="6CF7DB19" w:rsidR="00A03233" w:rsidRDefault="00A03233" w:rsidP="00DC12C5">
            <w:pPr>
              <w:ind w:left="0"/>
              <w:jc w:val="both"/>
              <w:rPr>
                <w:rFonts w:asciiTheme="minorHAnsi" w:hAnsiTheme="minorHAnsi"/>
                <w:b/>
                <w:bCs/>
                <w:sz w:val="20"/>
              </w:rPr>
            </w:pPr>
          </w:p>
          <w:p w14:paraId="5B27AB68" w14:textId="7DEC2962" w:rsidR="00A03233" w:rsidRPr="00415A1E" w:rsidRDefault="00A03233" w:rsidP="00A03233">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Pr>
                <w:rFonts w:asciiTheme="minorHAnsi" w:hAnsiTheme="minorHAnsi" w:cs="Arial"/>
                <w:b/>
                <w:sz w:val="20"/>
              </w:rPr>
              <w:t>D</w:t>
            </w:r>
            <w:r w:rsidRPr="00415A1E">
              <w:rPr>
                <w:rFonts w:asciiTheme="minorHAnsi" w:hAnsiTheme="minorHAnsi" w:cs="Arial"/>
                <w:b/>
                <w:sz w:val="20"/>
              </w:rPr>
              <w:t>:</w:t>
            </w:r>
          </w:p>
          <w:p w14:paraId="4593CFE2" w14:textId="77777777" w:rsidR="00A03233" w:rsidRPr="00A03233" w:rsidRDefault="00A03233" w:rsidP="00A03233">
            <w:pPr>
              <w:ind w:left="0"/>
              <w:jc w:val="both"/>
              <w:rPr>
                <w:rFonts w:asciiTheme="minorHAnsi" w:hAnsiTheme="minorHAnsi"/>
                <w:sz w:val="20"/>
              </w:rPr>
            </w:pPr>
            <w:r w:rsidRPr="00A03233">
              <w:rPr>
                <w:rFonts w:asciiTheme="minorHAnsi" w:hAnsiTheme="minorHAnsi"/>
                <w:sz w:val="20"/>
              </w:rPr>
              <w:t xml:space="preserve">Eén op vakkundige en regelmatige wijze uitgevoerde opdracht betreffende </w:t>
            </w:r>
            <w:r w:rsidRPr="00A03233">
              <w:rPr>
                <w:rFonts w:asciiTheme="minorHAnsi" w:hAnsiTheme="minorHAnsi"/>
                <w:i/>
                <w:iCs/>
                <w:sz w:val="20"/>
              </w:rPr>
              <w:t>Advieswerkzaamheden</w:t>
            </w:r>
            <w:r w:rsidRPr="00A03233">
              <w:rPr>
                <w:rFonts w:asciiTheme="minorHAnsi" w:hAnsiTheme="minorHAnsi"/>
                <w:sz w:val="20"/>
              </w:rPr>
              <w:t xml:space="preserve"> aangaande verkeersregelinstallaties voor een opdrachtgever uit het Publieke domein die minimaal 60 Verkeersregelinstallaties in beheer heeft, waarbij tenminste is verricht:</w:t>
            </w:r>
          </w:p>
          <w:p w14:paraId="529AE8B1" w14:textId="77777777" w:rsidR="00A03233" w:rsidRPr="00A03233" w:rsidRDefault="00A03233" w:rsidP="00A03233">
            <w:pPr>
              <w:ind w:left="0"/>
              <w:jc w:val="both"/>
              <w:rPr>
                <w:rFonts w:asciiTheme="minorHAnsi" w:hAnsiTheme="minorHAnsi"/>
                <w:b/>
                <w:bCs/>
                <w:sz w:val="20"/>
              </w:rPr>
            </w:pPr>
            <w:r w:rsidRPr="00A03233">
              <w:rPr>
                <w:rFonts w:asciiTheme="minorHAnsi" w:hAnsiTheme="minorHAnsi"/>
                <w:b/>
                <w:bCs/>
                <w:sz w:val="20"/>
              </w:rPr>
              <w:t xml:space="preserve">Advies op het gebied van traditionele VRI’s en van </w:t>
            </w:r>
            <w:proofErr w:type="spellStart"/>
            <w:r w:rsidRPr="00A03233">
              <w:rPr>
                <w:rFonts w:asciiTheme="minorHAnsi" w:hAnsiTheme="minorHAnsi"/>
                <w:b/>
                <w:bCs/>
                <w:sz w:val="20"/>
              </w:rPr>
              <w:t>iVRI’s</w:t>
            </w:r>
            <w:proofErr w:type="spellEnd"/>
            <w:r w:rsidRPr="00A03233">
              <w:rPr>
                <w:rFonts w:asciiTheme="minorHAnsi" w:hAnsiTheme="minorHAnsi"/>
                <w:b/>
                <w:bCs/>
                <w:sz w:val="20"/>
              </w:rPr>
              <w:t xml:space="preserve"> en het toepassen van het </w:t>
            </w:r>
            <w:proofErr w:type="spellStart"/>
            <w:r w:rsidRPr="00A03233">
              <w:rPr>
                <w:rFonts w:asciiTheme="minorHAnsi" w:hAnsiTheme="minorHAnsi"/>
                <w:b/>
                <w:bCs/>
                <w:sz w:val="20"/>
              </w:rPr>
              <w:t>iVRI</w:t>
            </w:r>
            <w:proofErr w:type="spellEnd"/>
            <w:r w:rsidRPr="00A03233">
              <w:rPr>
                <w:rFonts w:asciiTheme="minorHAnsi" w:hAnsiTheme="minorHAnsi"/>
                <w:b/>
                <w:bCs/>
                <w:sz w:val="20"/>
              </w:rPr>
              <w:t xml:space="preserve"> stappenplan van het CROW.</w:t>
            </w:r>
          </w:p>
          <w:p w14:paraId="7B9D4331" w14:textId="1BE79152" w:rsidR="00A03233" w:rsidRDefault="00A03233" w:rsidP="00DC12C5">
            <w:pPr>
              <w:ind w:left="0"/>
              <w:jc w:val="both"/>
              <w:rPr>
                <w:rFonts w:asciiTheme="minorHAnsi" w:hAnsiTheme="minorHAnsi"/>
                <w:b/>
                <w:bCs/>
                <w:sz w:val="20"/>
              </w:rPr>
            </w:pPr>
          </w:p>
          <w:p w14:paraId="7CBD2C92" w14:textId="77777777" w:rsidR="00A03233" w:rsidRDefault="00A03233" w:rsidP="00A03233">
            <w:pPr>
              <w:ind w:left="0"/>
              <w:jc w:val="both"/>
              <w:rPr>
                <w:rFonts w:asciiTheme="minorHAnsi" w:hAnsiTheme="minorHAnsi" w:cs="Arial"/>
                <w:b/>
                <w:sz w:val="20"/>
              </w:rPr>
            </w:pPr>
          </w:p>
          <w:p w14:paraId="1E58EF25" w14:textId="0FFADE6B" w:rsidR="00A03233" w:rsidRPr="00415A1E" w:rsidRDefault="00A03233" w:rsidP="00A03233">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Pr>
                <w:rFonts w:asciiTheme="minorHAnsi" w:hAnsiTheme="minorHAnsi" w:cs="Arial"/>
                <w:b/>
                <w:sz w:val="20"/>
              </w:rPr>
              <w:t>E</w:t>
            </w:r>
            <w:r w:rsidRPr="00415A1E">
              <w:rPr>
                <w:rFonts w:asciiTheme="minorHAnsi" w:hAnsiTheme="minorHAnsi" w:cs="Arial"/>
                <w:b/>
                <w:sz w:val="20"/>
              </w:rPr>
              <w:t>:</w:t>
            </w:r>
          </w:p>
          <w:p w14:paraId="2C430295" w14:textId="77777777" w:rsidR="00A03233" w:rsidRPr="00A03233" w:rsidRDefault="00A03233" w:rsidP="00A03233">
            <w:pPr>
              <w:ind w:left="0"/>
              <w:jc w:val="both"/>
              <w:rPr>
                <w:rFonts w:asciiTheme="minorHAnsi" w:hAnsiTheme="minorHAnsi"/>
                <w:sz w:val="20"/>
              </w:rPr>
            </w:pPr>
            <w:r w:rsidRPr="00A03233">
              <w:rPr>
                <w:rFonts w:asciiTheme="minorHAnsi" w:hAnsiTheme="minorHAnsi"/>
                <w:sz w:val="20"/>
              </w:rPr>
              <w:t xml:space="preserve">Eén op vakkundige en regelmatige wijze uitgevoerde opdracht betreffende </w:t>
            </w:r>
            <w:r w:rsidRPr="00A03233">
              <w:rPr>
                <w:rFonts w:asciiTheme="minorHAnsi" w:hAnsiTheme="minorHAnsi"/>
                <w:i/>
                <w:iCs/>
                <w:sz w:val="20"/>
              </w:rPr>
              <w:t>Advieswerkzaamheden</w:t>
            </w:r>
            <w:r w:rsidRPr="00A03233">
              <w:rPr>
                <w:rFonts w:asciiTheme="minorHAnsi" w:hAnsiTheme="minorHAnsi"/>
                <w:sz w:val="20"/>
              </w:rPr>
              <w:t xml:space="preserve"> aangaande verkeersregelinstallaties voor een opdrachtgever uit het Publieke domein die minimaal 60 Verkeersregelinstallaties in beheer heeft, waarbij tenminste is verricht:</w:t>
            </w:r>
          </w:p>
          <w:p w14:paraId="21C6E127" w14:textId="77777777" w:rsidR="00A03233" w:rsidRPr="00A03233" w:rsidRDefault="00A03233" w:rsidP="00A03233">
            <w:pPr>
              <w:ind w:left="0"/>
              <w:jc w:val="both"/>
              <w:rPr>
                <w:rFonts w:asciiTheme="minorHAnsi" w:hAnsiTheme="minorHAnsi"/>
                <w:b/>
                <w:bCs/>
                <w:sz w:val="20"/>
              </w:rPr>
            </w:pPr>
            <w:r w:rsidRPr="00A03233">
              <w:rPr>
                <w:rFonts w:asciiTheme="minorHAnsi" w:hAnsiTheme="minorHAnsi"/>
                <w:b/>
                <w:bCs/>
                <w:sz w:val="20"/>
              </w:rPr>
              <w:t>Advies ten aanzien van een gekoppeld CRSV verkeersregelinstallatie-systeem.</w:t>
            </w:r>
          </w:p>
          <w:p w14:paraId="6DA642AE" w14:textId="54DB2180" w:rsidR="00A03233" w:rsidRDefault="00A03233" w:rsidP="00DC12C5">
            <w:pPr>
              <w:ind w:left="0"/>
              <w:jc w:val="both"/>
              <w:rPr>
                <w:rFonts w:asciiTheme="minorHAnsi" w:hAnsiTheme="minorHAnsi"/>
                <w:b/>
                <w:bCs/>
                <w:sz w:val="20"/>
              </w:rPr>
            </w:pPr>
          </w:p>
          <w:p w14:paraId="676AE5FE" w14:textId="0B062887" w:rsidR="00A03233" w:rsidRDefault="00A03233" w:rsidP="00DC12C5">
            <w:pPr>
              <w:ind w:left="0"/>
              <w:jc w:val="both"/>
              <w:rPr>
                <w:rFonts w:asciiTheme="minorHAnsi" w:hAnsiTheme="minorHAnsi"/>
                <w:b/>
                <w:bCs/>
                <w:sz w:val="20"/>
              </w:rPr>
            </w:pPr>
          </w:p>
          <w:p w14:paraId="66834A12" w14:textId="03E8D333" w:rsidR="00A03233" w:rsidRPr="00415A1E" w:rsidRDefault="00A03233" w:rsidP="00A03233">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Pr>
                <w:rFonts w:asciiTheme="minorHAnsi" w:hAnsiTheme="minorHAnsi" w:cs="Arial"/>
                <w:b/>
                <w:sz w:val="20"/>
              </w:rPr>
              <w:t>F</w:t>
            </w:r>
            <w:r w:rsidRPr="00415A1E">
              <w:rPr>
                <w:rFonts w:asciiTheme="minorHAnsi" w:hAnsiTheme="minorHAnsi" w:cs="Arial"/>
                <w:b/>
                <w:sz w:val="20"/>
              </w:rPr>
              <w:t>:</w:t>
            </w:r>
          </w:p>
          <w:p w14:paraId="62739B4E" w14:textId="77777777" w:rsidR="00A03233" w:rsidRPr="00A03233" w:rsidRDefault="00A03233" w:rsidP="00A03233">
            <w:pPr>
              <w:ind w:left="0"/>
              <w:jc w:val="both"/>
              <w:rPr>
                <w:rFonts w:asciiTheme="minorHAnsi" w:hAnsiTheme="minorHAnsi"/>
                <w:sz w:val="20"/>
              </w:rPr>
            </w:pPr>
            <w:r w:rsidRPr="00A03233">
              <w:rPr>
                <w:rFonts w:asciiTheme="minorHAnsi" w:hAnsiTheme="minorHAnsi"/>
                <w:sz w:val="20"/>
              </w:rPr>
              <w:t xml:space="preserve">Eén op vakkundige en regelmatige wijze uitgevoerde opdracht betreffende </w:t>
            </w:r>
            <w:r w:rsidRPr="00A03233">
              <w:rPr>
                <w:rFonts w:asciiTheme="minorHAnsi" w:hAnsiTheme="minorHAnsi"/>
                <w:i/>
                <w:iCs/>
                <w:sz w:val="20"/>
              </w:rPr>
              <w:t>Beheerwerkzaamheden</w:t>
            </w:r>
            <w:r w:rsidRPr="00A03233">
              <w:rPr>
                <w:rFonts w:asciiTheme="minorHAnsi" w:hAnsiTheme="minorHAnsi"/>
                <w:sz w:val="20"/>
              </w:rPr>
              <w:t xml:space="preserve"> aangaande verkeersregelinstallaties voor een opdrachtgever uit het Publieke domein die minimaal 60 Verkeersregelinstallaties in beheer heeft, waarbij tenminste is verricht:</w:t>
            </w:r>
          </w:p>
          <w:p w14:paraId="0819F67A" w14:textId="77777777" w:rsidR="00A03233" w:rsidRPr="00A03233" w:rsidRDefault="00A03233" w:rsidP="00A03233">
            <w:pPr>
              <w:ind w:left="0"/>
              <w:jc w:val="both"/>
              <w:rPr>
                <w:rFonts w:asciiTheme="minorHAnsi" w:hAnsiTheme="minorHAnsi"/>
                <w:b/>
                <w:bCs/>
                <w:sz w:val="20"/>
              </w:rPr>
            </w:pPr>
            <w:r w:rsidRPr="00A03233">
              <w:rPr>
                <w:rFonts w:asciiTheme="minorHAnsi" w:hAnsiTheme="minorHAnsi"/>
                <w:b/>
                <w:bCs/>
                <w:sz w:val="20"/>
              </w:rPr>
              <w:t>Operationeel bekend zijn met de werking van STATS of een andere Vlog analyse tool welke de Inschrijver zelf ter beschikking heeft om in te zetten voor de werkzaamheden voor gemeente Tilburg.</w:t>
            </w:r>
          </w:p>
          <w:p w14:paraId="064D8210" w14:textId="55BD7F76" w:rsidR="00A03233" w:rsidRDefault="00A03233" w:rsidP="00DC12C5">
            <w:pPr>
              <w:ind w:left="0"/>
              <w:jc w:val="both"/>
              <w:rPr>
                <w:rFonts w:asciiTheme="minorHAnsi" w:hAnsiTheme="minorHAnsi"/>
                <w:b/>
                <w:bCs/>
                <w:sz w:val="20"/>
              </w:rPr>
            </w:pPr>
          </w:p>
          <w:p w14:paraId="7CCBF78C" w14:textId="37E4A2CE" w:rsidR="00A03233" w:rsidRDefault="00A03233" w:rsidP="00DC12C5">
            <w:pPr>
              <w:ind w:left="0"/>
              <w:jc w:val="both"/>
              <w:rPr>
                <w:rFonts w:asciiTheme="minorHAnsi" w:hAnsiTheme="minorHAnsi"/>
                <w:b/>
                <w:bCs/>
                <w:sz w:val="20"/>
              </w:rPr>
            </w:pPr>
          </w:p>
          <w:p w14:paraId="0416C148" w14:textId="57FE9DD4" w:rsidR="00A03233" w:rsidRPr="00415A1E" w:rsidRDefault="00A03233" w:rsidP="00A03233">
            <w:pPr>
              <w:ind w:left="0"/>
              <w:jc w:val="both"/>
              <w:rPr>
                <w:rFonts w:asciiTheme="minorHAnsi" w:hAnsiTheme="minorHAnsi" w:cs="Arial"/>
                <w:b/>
                <w:sz w:val="20"/>
              </w:rPr>
            </w:pPr>
            <w:r w:rsidRPr="00415A1E">
              <w:rPr>
                <w:rFonts w:asciiTheme="minorHAnsi" w:hAnsiTheme="minorHAnsi" w:cs="Arial"/>
                <w:b/>
                <w:sz w:val="20"/>
              </w:rPr>
              <w:sym w:font="Symbol" w:char="F07F"/>
            </w:r>
            <w:r w:rsidRPr="00415A1E">
              <w:rPr>
                <w:rFonts w:asciiTheme="minorHAnsi" w:hAnsiTheme="minorHAnsi" w:cs="Arial"/>
                <w:b/>
                <w:sz w:val="20"/>
              </w:rPr>
              <w:t xml:space="preserve"> Kerncompetentie </w:t>
            </w:r>
            <w:r>
              <w:rPr>
                <w:rFonts w:asciiTheme="minorHAnsi" w:hAnsiTheme="minorHAnsi" w:cs="Arial"/>
                <w:b/>
                <w:sz w:val="20"/>
              </w:rPr>
              <w:t>G</w:t>
            </w:r>
            <w:r w:rsidRPr="00415A1E">
              <w:rPr>
                <w:rFonts w:asciiTheme="minorHAnsi" w:hAnsiTheme="minorHAnsi" w:cs="Arial"/>
                <w:b/>
                <w:sz w:val="20"/>
              </w:rPr>
              <w:t>:</w:t>
            </w:r>
          </w:p>
          <w:p w14:paraId="5F6B6F8B" w14:textId="77777777" w:rsidR="00A03233" w:rsidRPr="00A03233" w:rsidRDefault="00A03233" w:rsidP="00A03233">
            <w:pPr>
              <w:ind w:left="0"/>
              <w:jc w:val="both"/>
              <w:rPr>
                <w:rFonts w:asciiTheme="minorHAnsi" w:hAnsiTheme="minorHAnsi"/>
                <w:sz w:val="20"/>
              </w:rPr>
            </w:pPr>
            <w:r w:rsidRPr="00A03233">
              <w:rPr>
                <w:rFonts w:asciiTheme="minorHAnsi" w:hAnsiTheme="minorHAnsi"/>
                <w:sz w:val="20"/>
              </w:rPr>
              <w:t xml:space="preserve">Eén op vakkundige en regelmatige wijze uitgevoerde opdracht betreffende </w:t>
            </w:r>
            <w:r w:rsidRPr="00A03233">
              <w:rPr>
                <w:rFonts w:asciiTheme="minorHAnsi" w:hAnsiTheme="minorHAnsi"/>
                <w:i/>
                <w:iCs/>
                <w:sz w:val="20"/>
              </w:rPr>
              <w:t>Beheerwerkzaamheden</w:t>
            </w:r>
            <w:r w:rsidRPr="00A03233">
              <w:rPr>
                <w:rFonts w:asciiTheme="minorHAnsi" w:hAnsiTheme="minorHAnsi"/>
                <w:sz w:val="20"/>
              </w:rPr>
              <w:t xml:space="preserve"> aangaande verkeersregelinstallaties voor een opdrachtgever uit het Publieke domein die minimaal 60 Verkeersregelinstallaties in beheer heeft, waarbij tenminste is verricht:</w:t>
            </w:r>
          </w:p>
          <w:p w14:paraId="4C5D6E00" w14:textId="155FA129" w:rsidR="00A03233" w:rsidRDefault="00A03233" w:rsidP="00DC12C5">
            <w:pPr>
              <w:ind w:left="0"/>
              <w:jc w:val="both"/>
              <w:rPr>
                <w:rFonts w:asciiTheme="minorHAnsi" w:hAnsiTheme="minorHAnsi"/>
                <w:b/>
                <w:bCs/>
                <w:sz w:val="20"/>
              </w:rPr>
            </w:pPr>
            <w:r w:rsidRPr="00A03233">
              <w:rPr>
                <w:rFonts w:asciiTheme="minorHAnsi" w:hAnsiTheme="minorHAnsi"/>
                <w:b/>
                <w:bCs/>
                <w:sz w:val="20"/>
              </w:rPr>
              <w:t xml:space="preserve">Operationeel bekend zijn met de werking van de verkeerscentrale </w:t>
            </w:r>
            <w:proofErr w:type="spellStart"/>
            <w:r w:rsidRPr="00A03233">
              <w:rPr>
                <w:rFonts w:asciiTheme="minorHAnsi" w:hAnsiTheme="minorHAnsi"/>
                <w:b/>
                <w:bCs/>
                <w:sz w:val="20"/>
              </w:rPr>
              <w:t>MobiMaestro</w:t>
            </w:r>
            <w:proofErr w:type="spellEnd"/>
            <w:r w:rsidRPr="00A03233">
              <w:rPr>
                <w:rFonts w:asciiTheme="minorHAnsi" w:hAnsiTheme="minorHAnsi"/>
                <w:b/>
                <w:bCs/>
                <w:sz w:val="20"/>
              </w:rPr>
              <w:t>.</w:t>
            </w:r>
          </w:p>
          <w:p w14:paraId="10B65047" w14:textId="3D3277FA" w:rsidR="00215B9A" w:rsidRDefault="00215B9A" w:rsidP="00DC12C5">
            <w:pPr>
              <w:ind w:left="0"/>
              <w:jc w:val="both"/>
              <w:rPr>
                <w:rFonts w:asciiTheme="minorHAnsi" w:hAnsiTheme="minorHAnsi"/>
                <w:b/>
                <w:bCs/>
                <w:sz w:val="20"/>
              </w:rPr>
            </w:pPr>
          </w:p>
          <w:p w14:paraId="543196E6" w14:textId="0D76D0AC" w:rsidR="00215B9A" w:rsidRPr="00DC12C5" w:rsidRDefault="00215B9A" w:rsidP="00DC12C5">
            <w:pPr>
              <w:ind w:left="0"/>
              <w:jc w:val="both"/>
              <w:rPr>
                <w:rFonts w:asciiTheme="minorHAnsi" w:hAnsiTheme="minorHAnsi"/>
                <w:b/>
                <w:bCs/>
                <w:sz w:val="20"/>
              </w:rPr>
            </w:pPr>
            <w:r w:rsidRPr="00124323">
              <w:rPr>
                <w:rFonts w:asciiTheme="minorHAnsi" w:hAnsiTheme="minorHAnsi" w:cs="Arial"/>
                <w:sz w:val="20"/>
                <w:highlight w:val="cyan"/>
              </w:rPr>
              <w:t>(LET OP! VERGEET NIET DE DOOR DE REFERENT OPGESTELDE EN ONDERTEKENDE TEVREDENHEIDSVERKLARING BIJ TE VOEGEN)</w:t>
            </w:r>
          </w:p>
          <w:p w14:paraId="54A41EAD" w14:textId="77777777" w:rsidR="00FA371B" w:rsidRPr="00C22F46" w:rsidRDefault="00FA371B" w:rsidP="00106096">
            <w:pPr>
              <w:spacing w:line="240" w:lineRule="auto"/>
              <w:ind w:left="0"/>
              <w:rPr>
                <w:rFonts w:asciiTheme="minorHAnsi" w:hAnsiTheme="minorHAnsi" w:cstheme="minorHAnsi"/>
                <w:spacing w:val="0"/>
                <w:sz w:val="20"/>
                <w:highlight w:val="yellow"/>
              </w:rPr>
            </w:pPr>
          </w:p>
        </w:tc>
      </w:tr>
      <w:tr w:rsidR="00292B20" w:rsidRPr="00292B20" w14:paraId="7A496F82" w14:textId="77777777" w:rsidTr="00FE5A42">
        <w:tc>
          <w:tcPr>
            <w:tcW w:w="3856" w:type="dxa"/>
          </w:tcPr>
          <w:p w14:paraId="405B59B5" w14:textId="77777777" w:rsidR="00292B20" w:rsidRDefault="00292B20" w:rsidP="00FE5A42">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lastRenderedPageBreak/>
              <w:t>Is het referentieproject uitgevoerd in Combinatie?</w:t>
            </w:r>
          </w:p>
          <w:p w14:paraId="2F7A93B9" w14:textId="538C1701" w:rsidR="00C87A3C" w:rsidRPr="00C87A3C" w:rsidRDefault="00C87A3C" w:rsidP="00FE5A42">
            <w:pPr>
              <w:suppressAutoHyphens/>
              <w:ind w:left="0"/>
              <w:jc w:val="both"/>
              <w:rPr>
                <w:rFonts w:asciiTheme="minorHAnsi" w:hAnsiTheme="minorHAnsi" w:cstheme="minorHAnsi"/>
                <w:spacing w:val="0"/>
                <w:sz w:val="20"/>
              </w:rPr>
            </w:pPr>
          </w:p>
        </w:tc>
        <w:tc>
          <w:tcPr>
            <w:tcW w:w="6067" w:type="dxa"/>
          </w:tcPr>
          <w:p w14:paraId="0C81F51B" w14:textId="77777777" w:rsidR="00292B20" w:rsidRPr="00C87A3C" w:rsidRDefault="00292B20" w:rsidP="00FE5A42">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Ja / Nee</w:t>
            </w:r>
          </w:p>
          <w:p w14:paraId="70A4B890" w14:textId="77777777" w:rsidR="00292B20" w:rsidRPr="00C87A3C" w:rsidRDefault="00292B20" w:rsidP="00FE5A42">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highlight w:val="green"/>
              </w:rPr>
              <w:t>[doorhalen wat niet van toepassing is]</w:t>
            </w:r>
          </w:p>
        </w:tc>
      </w:tr>
      <w:tr w:rsidR="00292B20" w:rsidRPr="001E56E5" w14:paraId="433DC7F7" w14:textId="77777777" w:rsidTr="00FE5A42">
        <w:tc>
          <w:tcPr>
            <w:tcW w:w="9923" w:type="dxa"/>
            <w:gridSpan w:val="2"/>
          </w:tcPr>
          <w:p w14:paraId="45A2BF30" w14:textId="77777777" w:rsidR="00292B20" w:rsidRDefault="00292B20" w:rsidP="00FE5A42">
            <w:pPr>
              <w:suppressAutoHyphens/>
              <w:ind w:left="0"/>
              <w:jc w:val="both"/>
              <w:rPr>
                <w:rFonts w:asciiTheme="minorHAnsi" w:hAnsiTheme="minorHAnsi" w:cstheme="minorHAnsi"/>
                <w:b/>
                <w:bCs/>
                <w:spacing w:val="0"/>
                <w:sz w:val="20"/>
              </w:rPr>
            </w:pPr>
            <w:r w:rsidRPr="00C87A3C">
              <w:rPr>
                <w:rFonts w:asciiTheme="minorHAnsi" w:hAnsiTheme="minorHAnsi" w:cstheme="minorHAnsi"/>
                <w:b/>
                <w:bCs/>
                <w:spacing w:val="0"/>
                <w:sz w:val="20"/>
              </w:rPr>
              <w:t>Indien het werk is uitgevoerd in Combinatie:</w:t>
            </w:r>
          </w:p>
          <w:p w14:paraId="5082C148" w14:textId="0B8D4528" w:rsidR="00C87A3C" w:rsidRPr="00C87A3C" w:rsidRDefault="00C87A3C" w:rsidP="00FE5A42">
            <w:pPr>
              <w:suppressAutoHyphens/>
              <w:ind w:left="0"/>
              <w:jc w:val="both"/>
              <w:rPr>
                <w:rFonts w:asciiTheme="minorHAnsi" w:hAnsiTheme="minorHAnsi" w:cstheme="minorHAnsi"/>
                <w:spacing w:val="0"/>
                <w:sz w:val="20"/>
              </w:rPr>
            </w:pPr>
          </w:p>
        </w:tc>
      </w:tr>
      <w:tr w:rsidR="00292B20" w:rsidRPr="00292B20" w14:paraId="12ECB270" w14:textId="77777777" w:rsidTr="00FE5A42">
        <w:tc>
          <w:tcPr>
            <w:tcW w:w="3856" w:type="dxa"/>
          </w:tcPr>
          <w:p w14:paraId="3D0F0B05"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De namen van de overige combinanten in de Combinatie:</w:t>
            </w:r>
          </w:p>
          <w:p w14:paraId="360FB608" w14:textId="0F8D5BFF"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5BB6E7EF" w14:textId="1C152EBA" w:rsidR="00292B20" w:rsidRPr="00C87A3C" w:rsidRDefault="00292B20" w:rsidP="00292B20">
            <w:pPr>
              <w:suppressAutoHyphens/>
              <w:ind w:left="0"/>
              <w:jc w:val="both"/>
              <w:rPr>
                <w:rFonts w:asciiTheme="minorHAnsi" w:hAnsiTheme="minorHAnsi" w:cstheme="minorHAnsi"/>
                <w:spacing w:val="0"/>
                <w:sz w:val="20"/>
              </w:rPr>
            </w:pPr>
          </w:p>
        </w:tc>
      </w:tr>
      <w:tr w:rsidR="00292B20" w:rsidRPr="00292B20" w14:paraId="2F34F22F" w14:textId="77777777" w:rsidTr="00FE5A42">
        <w:tc>
          <w:tcPr>
            <w:tcW w:w="3856" w:type="dxa"/>
          </w:tcPr>
          <w:p w14:paraId="35E06983"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De juridische participatieverhouding:</w:t>
            </w:r>
          </w:p>
          <w:p w14:paraId="1D863AC5" w14:textId="0526A04D"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4F4F45C8" w14:textId="73AE5388" w:rsidR="00292B20" w:rsidRPr="00C87A3C" w:rsidRDefault="00292B20" w:rsidP="00292B20">
            <w:pPr>
              <w:suppressAutoHyphens/>
              <w:ind w:left="0"/>
              <w:jc w:val="both"/>
              <w:rPr>
                <w:rFonts w:asciiTheme="minorHAnsi" w:hAnsiTheme="minorHAnsi" w:cstheme="minorHAnsi"/>
                <w:spacing w:val="0"/>
                <w:sz w:val="20"/>
              </w:rPr>
            </w:pPr>
          </w:p>
        </w:tc>
      </w:tr>
      <w:tr w:rsidR="00292B20" w:rsidRPr="00292B20" w14:paraId="1C8F06B5" w14:textId="77777777" w:rsidTr="00FE5A42">
        <w:tc>
          <w:tcPr>
            <w:tcW w:w="3856" w:type="dxa"/>
          </w:tcPr>
          <w:p w14:paraId="1A116B91"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Percentage aandeel van iedere combinant in de Combinatie:</w:t>
            </w:r>
          </w:p>
          <w:p w14:paraId="1D3BB777" w14:textId="7D3CA1A0"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100B4CD3" w14:textId="01C790EE" w:rsidR="00292B20" w:rsidRPr="00C87A3C" w:rsidRDefault="00292B20" w:rsidP="00292B20">
            <w:pPr>
              <w:suppressAutoHyphens/>
              <w:ind w:left="0"/>
              <w:jc w:val="both"/>
              <w:rPr>
                <w:rFonts w:asciiTheme="minorHAnsi" w:hAnsiTheme="minorHAnsi" w:cstheme="minorHAnsi"/>
                <w:spacing w:val="0"/>
                <w:sz w:val="20"/>
              </w:rPr>
            </w:pPr>
          </w:p>
        </w:tc>
      </w:tr>
      <w:tr w:rsidR="00292B20" w:rsidRPr="00292B20" w14:paraId="5D87EFAB" w14:textId="77777777" w:rsidTr="00FE5A42">
        <w:tc>
          <w:tcPr>
            <w:tcW w:w="3856" w:type="dxa"/>
          </w:tcPr>
          <w:p w14:paraId="3D2710BC" w14:textId="77777777"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Welke onderdelen van de opdracht daadwerkelijk door de betreffende combinant zijn uitgevoerd:</w:t>
            </w:r>
          </w:p>
          <w:p w14:paraId="36010F3E" w14:textId="295857A5"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19FB6CC1" w14:textId="600FAC23" w:rsidR="00292B20" w:rsidRPr="00C87A3C" w:rsidRDefault="00292B20" w:rsidP="00292B20">
            <w:pPr>
              <w:suppressAutoHyphens/>
              <w:ind w:left="0"/>
              <w:jc w:val="both"/>
              <w:rPr>
                <w:rFonts w:asciiTheme="minorHAnsi" w:hAnsiTheme="minorHAnsi" w:cstheme="minorHAnsi"/>
                <w:spacing w:val="0"/>
                <w:sz w:val="20"/>
              </w:rPr>
            </w:pPr>
          </w:p>
        </w:tc>
      </w:tr>
    </w:tbl>
    <w:p w14:paraId="7393906D" w14:textId="77777777" w:rsidR="00215B9A" w:rsidRDefault="00215B9A">
      <w: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067"/>
      </w:tblGrid>
      <w:tr w:rsidR="00292B20" w:rsidRPr="00292B20" w14:paraId="7DFFA44F" w14:textId="77777777" w:rsidTr="00FE5A42">
        <w:tc>
          <w:tcPr>
            <w:tcW w:w="3856" w:type="dxa"/>
          </w:tcPr>
          <w:p w14:paraId="5A0E11BF" w14:textId="4FD68405" w:rsidR="00292B20"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lastRenderedPageBreak/>
              <w:t>Doet Inschrijver voor het referentieproject een beroep op een Derde?</w:t>
            </w:r>
          </w:p>
          <w:p w14:paraId="52379960" w14:textId="1EB9D431" w:rsidR="00C87A3C" w:rsidRPr="00C87A3C" w:rsidRDefault="00C87A3C" w:rsidP="00292B20">
            <w:pPr>
              <w:suppressAutoHyphens/>
              <w:ind w:left="0"/>
              <w:jc w:val="both"/>
              <w:rPr>
                <w:rFonts w:asciiTheme="minorHAnsi" w:hAnsiTheme="minorHAnsi" w:cstheme="minorHAnsi"/>
                <w:spacing w:val="0"/>
                <w:sz w:val="20"/>
              </w:rPr>
            </w:pPr>
          </w:p>
        </w:tc>
        <w:tc>
          <w:tcPr>
            <w:tcW w:w="6067" w:type="dxa"/>
          </w:tcPr>
          <w:p w14:paraId="3A03DA1B" w14:textId="77777777" w:rsidR="00292B20" w:rsidRPr="00C87A3C"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rPr>
              <w:t>Ja / Nee</w:t>
            </w:r>
          </w:p>
          <w:p w14:paraId="40D31CAB" w14:textId="77777777" w:rsidR="00292B20" w:rsidRPr="00C87A3C" w:rsidRDefault="00292B20" w:rsidP="00292B20">
            <w:pPr>
              <w:suppressAutoHyphens/>
              <w:ind w:left="0"/>
              <w:jc w:val="both"/>
              <w:rPr>
                <w:rFonts w:asciiTheme="minorHAnsi" w:hAnsiTheme="minorHAnsi" w:cstheme="minorHAnsi"/>
                <w:spacing w:val="0"/>
                <w:sz w:val="20"/>
              </w:rPr>
            </w:pPr>
            <w:r w:rsidRPr="00C87A3C">
              <w:rPr>
                <w:rFonts w:asciiTheme="minorHAnsi" w:hAnsiTheme="minorHAnsi" w:cstheme="minorHAnsi"/>
                <w:spacing w:val="0"/>
                <w:sz w:val="20"/>
                <w:highlight w:val="green"/>
              </w:rPr>
              <w:t>[doorhalen wat niet van toepassing is]</w:t>
            </w:r>
          </w:p>
        </w:tc>
      </w:tr>
      <w:tr w:rsidR="00C87A3C" w:rsidRPr="001E56E5" w14:paraId="3B8C82AF" w14:textId="77777777" w:rsidTr="00FE5A42">
        <w:tc>
          <w:tcPr>
            <w:tcW w:w="9923" w:type="dxa"/>
            <w:gridSpan w:val="2"/>
          </w:tcPr>
          <w:p w14:paraId="6C329D02" w14:textId="77777777" w:rsidR="00C87A3C" w:rsidRDefault="00C87A3C" w:rsidP="00FE5A42">
            <w:pPr>
              <w:suppressAutoHyphens/>
              <w:ind w:left="0"/>
              <w:jc w:val="both"/>
              <w:rPr>
                <w:rFonts w:asciiTheme="minorHAnsi" w:hAnsiTheme="minorHAnsi" w:cstheme="minorHAnsi"/>
                <w:b/>
                <w:bCs/>
                <w:spacing w:val="0"/>
                <w:sz w:val="20"/>
              </w:rPr>
            </w:pPr>
            <w:r w:rsidRPr="00CC232D">
              <w:rPr>
                <w:rFonts w:asciiTheme="minorHAnsi" w:hAnsiTheme="minorHAnsi" w:cstheme="minorHAnsi"/>
                <w:b/>
                <w:bCs/>
                <w:spacing w:val="0"/>
                <w:sz w:val="20"/>
              </w:rPr>
              <w:t>Indien een beroep wordt gedaan op een Derde:</w:t>
            </w:r>
          </w:p>
          <w:p w14:paraId="45467893" w14:textId="68CBC432" w:rsidR="00C87A3C" w:rsidRPr="00CC232D" w:rsidRDefault="00C87A3C" w:rsidP="00FE5A42">
            <w:pPr>
              <w:suppressAutoHyphens/>
              <w:ind w:left="0"/>
              <w:jc w:val="both"/>
              <w:rPr>
                <w:rFonts w:asciiTheme="minorHAnsi" w:hAnsiTheme="minorHAnsi" w:cstheme="minorHAnsi"/>
                <w:spacing w:val="0"/>
                <w:sz w:val="20"/>
              </w:rPr>
            </w:pPr>
          </w:p>
        </w:tc>
      </w:tr>
      <w:tr w:rsidR="00C87A3C" w:rsidRPr="00292B20" w14:paraId="344D835C" w14:textId="77777777" w:rsidTr="00FE5A42">
        <w:tc>
          <w:tcPr>
            <w:tcW w:w="3856" w:type="dxa"/>
          </w:tcPr>
          <w:p w14:paraId="5D101BEA" w14:textId="77777777" w:rsidR="00C87A3C" w:rsidRDefault="00C87A3C" w:rsidP="00FE5A42">
            <w:pPr>
              <w:suppressAutoHyphens/>
              <w:ind w:left="0"/>
              <w:jc w:val="both"/>
              <w:rPr>
                <w:rFonts w:asciiTheme="minorHAnsi" w:hAnsiTheme="minorHAnsi" w:cstheme="minorHAnsi"/>
                <w:spacing w:val="0"/>
                <w:sz w:val="20"/>
              </w:rPr>
            </w:pPr>
            <w:r w:rsidRPr="00CC232D">
              <w:rPr>
                <w:rFonts w:asciiTheme="minorHAnsi" w:hAnsiTheme="minorHAnsi" w:cstheme="minorHAnsi"/>
                <w:spacing w:val="0"/>
                <w:sz w:val="20"/>
              </w:rPr>
              <w:t>Naam, adres, en vestigingsplaats van die Derde:</w:t>
            </w:r>
          </w:p>
          <w:p w14:paraId="187E40E7" w14:textId="6CBE56AD" w:rsidR="00C87A3C" w:rsidRPr="00CC232D" w:rsidRDefault="00C87A3C" w:rsidP="00FE5A42">
            <w:pPr>
              <w:suppressAutoHyphens/>
              <w:ind w:left="0"/>
              <w:jc w:val="both"/>
              <w:rPr>
                <w:rFonts w:asciiTheme="minorHAnsi" w:hAnsiTheme="minorHAnsi" w:cstheme="minorHAnsi"/>
                <w:spacing w:val="0"/>
                <w:sz w:val="20"/>
              </w:rPr>
            </w:pPr>
          </w:p>
        </w:tc>
        <w:tc>
          <w:tcPr>
            <w:tcW w:w="6067" w:type="dxa"/>
          </w:tcPr>
          <w:p w14:paraId="3E8CA2C7" w14:textId="77777777" w:rsidR="00C87A3C" w:rsidRPr="00292B20" w:rsidRDefault="00C87A3C" w:rsidP="00FE5A42">
            <w:pPr>
              <w:suppressAutoHyphens/>
              <w:ind w:left="0"/>
              <w:jc w:val="both"/>
              <w:rPr>
                <w:rFonts w:asciiTheme="minorHAnsi" w:hAnsiTheme="minorHAnsi" w:cstheme="minorHAnsi"/>
                <w:color w:val="FF0000"/>
                <w:spacing w:val="0"/>
                <w:sz w:val="20"/>
              </w:rPr>
            </w:pPr>
          </w:p>
        </w:tc>
      </w:tr>
      <w:tr w:rsidR="00292B20" w:rsidRPr="001E56E5" w14:paraId="0EC79B07" w14:textId="77777777" w:rsidTr="00FE5A42">
        <w:tc>
          <w:tcPr>
            <w:tcW w:w="9923" w:type="dxa"/>
            <w:gridSpan w:val="2"/>
          </w:tcPr>
          <w:p w14:paraId="3375450A" w14:textId="77777777" w:rsidR="00292B20" w:rsidRDefault="00C87A3C" w:rsidP="00FE5A42">
            <w:pPr>
              <w:suppressAutoHyphens/>
              <w:ind w:left="0"/>
              <w:jc w:val="both"/>
              <w:rPr>
                <w:rFonts w:asciiTheme="minorHAnsi" w:hAnsiTheme="minorHAnsi" w:cstheme="minorHAnsi"/>
                <w:b/>
                <w:bCs/>
                <w:spacing w:val="0"/>
                <w:sz w:val="20"/>
              </w:rPr>
            </w:pPr>
            <w:r>
              <w:rPr>
                <w:rFonts w:asciiTheme="minorHAnsi" w:hAnsiTheme="minorHAnsi" w:cstheme="minorHAnsi"/>
                <w:b/>
                <w:bCs/>
                <w:spacing w:val="0"/>
                <w:sz w:val="20"/>
              </w:rPr>
              <w:t>Algemene kenmerken van het referentieproject:</w:t>
            </w:r>
          </w:p>
          <w:p w14:paraId="114492FC" w14:textId="4E0BBD98" w:rsidR="00C87A3C" w:rsidRPr="00CC232D" w:rsidRDefault="00C87A3C" w:rsidP="00FE5A42">
            <w:pPr>
              <w:suppressAutoHyphens/>
              <w:ind w:left="0"/>
              <w:jc w:val="both"/>
              <w:rPr>
                <w:rFonts w:asciiTheme="minorHAnsi" w:hAnsiTheme="minorHAnsi" w:cstheme="minorHAnsi"/>
                <w:spacing w:val="0"/>
                <w:sz w:val="20"/>
              </w:rPr>
            </w:pPr>
          </w:p>
        </w:tc>
      </w:tr>
      <w:tr w:rsidR="00292B20" w:rsidRPr="00292B20" w14:paraId="5F9A41CD" w14:textId="77777777" w:rsidTr="00FE5A42">
        <w:tc>
          <w:tcPr>
            <w:tcW w:w="3856" w:type="dxa"/>
          </w:tcPr>
          <w:p w14:paraId="045C0EFB" w14:textId="77777777" w:rsidR="00292B20" w:rsidRDefault="00C87A3C"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Aanduiding referentieproject:</w:t>
            </w:r>
          </w:p>
          <w:p w14:paraId="040747B4" w14:textId="34E65BC9" w:rsidR="00C87A3C" w:rsidRPr="00CC232D" w:rsidRDefault="00C87A3C" w:rsidP="00292B20">
            <w:pPr>
              <w:suppressAutoHyphens/>
              <w:ind w:left="0"/>
              <w:jc w:val="both"/>
              <w:rPr>
                <w:rFonts w:asciiTheme="minorHAnsi" w:hAnsiTheme="minorHAnsi" w:cstheme="minorHAnsi"/>
                <w:spacing w:val="0"/>
                <w:sz w:val="20"/>
              </w:rPr>
            </w:pPr>
          </w:p>
        </w:tc>
        <w:tc>
          <w:tcPr>
            <w:tcW w:w="6067" w:type="dxa"/>
          </w:tcPr>
          <w:p w14:paraId="265680DC" w14:textId="4776BE39" w:rsidR="00292B20" w:rsidRPr="00292B20" w:rsidRDefault="00292B20" w:rsidP="00292B20">
            <w:pPr>
              <w:suppressAutoHyphens/>
              <w:ind w:left="0"/>
              <w:jc w:val="both"/>
              <w:rPr>
                <w:rFonts w:asciiTheme="minorHAnsi" w:hAnsiTheme="minorHAnsi" w:cstheme="minorHAnsi"/>
                <w:color w:val="FF0000"/>
                <w:spacing w:val="0"/>
                <w:sz w:val="20"/>
              </w:rPr>
            </w:pPr>
          </w:p>
        </w:tc>
      </w:tr>
      <w:tr w:rsidR="00C87A3C" w:rsidRPr="001E56E5" w14:paraId="0FB835A9" w14:textId="77777777" w:rsidTr="00B258FE">
        <w:tc>
          <w:tcPr>
            <w:tcW w:w="3856" w:type="dxa"/>
          </w:tcPr>
          <w:p w14:paraId="49297039" w14:textId="77777777" w:rsidR="00C87A3C" w:rsidRDefault="00C87A3C"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Plaats van uitvoering van het referentieproject:</w:t>
            </w:r>
          </w:p>
          <w:p w14:paraId="232D3F36" w14:textId="5AB7684E" w:rsidR="00C87A3C" w:rsidRPr="00125098" w:rsidRDefault="00C87A3C" w:rsidP="00292B20">
            <w:pPr>
              <w:suppressAutoHyphens/>
              <w:ind w:left="0"/>
              <w:jc w:val="both"/>
              <w:rPr>
                <w:rFonts w:asciiTheme="minorHAnsi" w:hAnsiTheme="minorHAnsi" w:cstheme="minorHAnsi"/>
                <w:spacing w:val="0"/>
                <w:sz w:val="20"/>
              </w:rPr>
            </w:pPr>
          </w:p>
        </w:tc>
        <w:tc>
          <w:tcPr>
            <w:tcW w:w="6067" w:type="dxa"/>
          </w:tcPr>
          <w:p w14:paraId="19DEB451" w14:textId="77777777" w:rsidR="00C87A3C" w:rsidRPr="001E56E5" w:rsidRDefault="00C87A3C" w:rsidP="00292B20">
            <w:pPr>
              <w:suppressAutoHyphens/>
              <w:ind w:left="0"/>
              <w:jc w:val="both"/>
              <w:rPr>
                <w:rFonts w:asciiTheme="minorHAnsi" w:hAnsiTheme="minorHAnsi" w:cstheme="minorHAnsi"/>
                <w:spacing w:val="0"/>
                <w:sz w:val="20"/>
              </w:rPr>
            </w:pPr>
          </w:p>
        </w:tc>
      </w:tr>
      <w:tr w:rsidR="00292B20" w:rsidRPr="001E56E5" w14:paraId="24025474" w14:textId="77777777" w:rsidTr="00B258FE">
        <w:tc>
          <w:tcPr>
            <w:tcW w:w="3856" w:type="dxa"/>
          </w:tcPr>
          <w:p w14:paraId="35D0295D" w14:textId="77777777" w:rsidR="00292B20" w:rsidRDefault="00292B20" w:rsidP="00292B20">
            <w:pPr>
              <w:suppressAutoHyphens/>
              <w:ind w:left="0"/>
              <w:jc w:val="both"/>
              <w:rPr>
                <w:rFonts w:asciiTheme="minorHAnsi" w:hAnsiTheme="minorHAnsi" w:cstheme="minorHAnsi"/>
                <w:spacing w:val="0"/>
                <w:sz w:val="20"/>
              </w:rPr>
            </w:pPr>
            <w:r w:rsidRPr="00125098">
              <w:rPr>
                <w:rFonts w:asciiTheme="minorHAnsi" w:hAnsiTheme="minorHAnsi" w:cstheme="minorHAnsi"/>
                <w:spacing w:val="0"/>
                <w:sz w:val="20"/>
              </w:rPr>
              <w:t>Naam</w:t>
            </w:r>
            <w:r>
              <w:rPr>
                <w:rFonts w:asciiTheme="minorHAnsi" w:hAnsiTheme="minorHAnsi" w:cstheme="minorHAnsi"/>
                <w:spacing w:val="0"/>
                <w:sz w:val="20"/>
              </w:rPr>
              <w:t>, adres en vestigingsplaats</w:t>
            </w:r>
            <w:r w:rsidRPr="00125098">
              <w:rPr>
                <w:rFonts w:asciiTheme="minorHAnsi" w:hAnsiTheme="minorHAnsi" w:cstheme="minorHAnsi"/>
                <w:spacing w:val="0"/>
                <w:sz w:val="20"/>
              </w:rPr>
              <w:t xml:space="preserve"> van de Opdrachtgever</w:t>
            </w:r>
            <w:r w:rsidRPr="00125098">
              <w:rPr>
                <w:rFonts w:asciiTheme="minorHAnsi" w:hAnsiTheme="minorHAnsi" w:cstheme="minorHAnsi"/>
                <w:spacing w:val="0"/>
                <w:sz w:val="20"/>
                <w:vertAlign w:val="superscript"/>
              </w:rPr>
              <w:footnoteReference w:id="1"/>
            </w:r>
            <w:r w:rsidRPr="00125098">
              <w:rPr>
                <w:rFonts w:asciiTheme="minorHAnsi" w:hAnsiTheme="minorHAnsi" w:cstheme="minorHAnsi"/>
                <w:spacing w:val="0"/>
                <w:sz w:val="20"/>
              </w:rPr>
              <w:t xml:space="preserve"> van </w:t>
            </w:r>
            <w:r>
              <w:rPr>
                <w:rFonts w:asciiTheme="minorHAnsi" w:hAnsiTheme="minorHAnsi" w:cstheme="minorHAnsi"/>
                <w:spacing w:val="0"/>
                <w:sz w:val="20"/>
              </w:rPr>
              <w:t>de</w:t>
            </w:r>
            <w:r w:rsidRPr="00125098">
              <w:rPr>
                <w:rFonts w:asciiTheme="minorHAnsi" w:hAnsiTheme="minorHAnsi" w:cstheme="minorHAnsi"/>
                <w:spacing w:val="0"/>
                <w:sz w:val="20"/>
              </w:rPr>
              <w:t xml:space="preserve"> betreffende referentie</w:t>
            </w:r>
            <w:r>
              <w:rPr>
                <w:rFonts w:asciiTheme="minorHAnsi" w:hAnsiTheme="minorHAnsi" w:cstheme="minorHAnsi"/>
                <w:spacing w:val="0"/>
                <w:sz w:val="20"/>
              </w:rPr>
              <w:t>opdracht</w:t>
            </w:r>
            <w:r w:rsidRPr="00125098">
              <w:rPr>
                <w:rFonts w:asciiTheme="minorHAnsi" w:hAnsiTheme="minorHAnsi" w:cstheme="minorHAnsi"/>
                <w:spacing w:val="0"/>
                <w:sz w:val="20"/>
              </w:rPr>
              <w:t>:</w:t>
            </w:r>
          </w:p>
          <w:p w14:paraId="36B59427" w14:textId="55C30629"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6F016811"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2FB7329A" w14:textId="77777777" w:rsidTr="00B258FE">
        <w:tc>
          <w:tcPr>
            <w:tcW w:w="3856" w:type="dxa"/>
          </w:tcPr>
          <w:p w14:paraId="7131DB67" w14:textId="77777777" w:rsidR="00292B20" w:rsidRDefault="00292B20"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 xml:space="preserve">Type organisatie van de Opdrachtgever </w:t>
            </w:r>
            <w:r w:rsidRPr="00125098">
              <w:rPr>
                <w:rFonts w:asciiTheme="minorHAnsi" w:hAnsiTheme="minorHAnsi" w:cstheme="minorHAnsi"/>
                <w:spacing w:val="0"/>
                <w:sz w:val="20"/>
              </w:rPr>
              <w:t xml:space="preserve">van </w:t>
            </w:r>
            <w:r>
              <w:rPr>
                <w:rFonts w:asciiTheme="minorHAnsi" w:hAnsiTheme="minorHAnsi" w:cstheme="minorHAnsi"/>
                <w:spacing w:val="0"/>
                <w:sz w:val="20"/>
              </w:rPr>
              <w:t>de</w:t>
            </w:r>
            <w:r w:rsidRPr="00125098">
              <w:rPr>
                <w:rFonts w:asciiTheme="minorHAnsi" w:hAnsiTheme="minorHAnsi" w:cstheme="minorHAnsi"/>
                <w:spacing w:val="0"/>
                <w:sz w:val="20"/>
              </w:rPr>
              <w:t xml:space="preserve"> betreffende referentie</w:t>
            </w:r>
            <w:r>
              <w:rPr>
                <w:rFonts w:asciiTheme="minorHAnsi" w:hAnsiTheme="minorHAnsi" w:cstheme="minorHAnsi"/>
                <w:spacing w:val="0"/>
                <w:sz w:val="20"/>
              </w:rPr>
              <w:t>opdracht</w:t>
            </w:r>
            <w:r w:rsidRPr="00125098">
              <w:rPr>
                <w:rFonts w:asciiTheme="minorHAnsi" w:hAnsiTheme="minorHAnsi" w:cstheme="minorHAnsi"/>
                <w:spacing w:val="0"/>
                <w:sz w:val="20"/>
              </w:rPr>
              <w:t>:</w:t>
            </w:r>
          </w:p>
          <w:p w14:paraId="0967ED56" w14:textId="0DCF9FCB"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7308B290"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7BEAD389" w14:textId="77777777" w:rsidTr="00B258FE">
        <w:tc>
          <w:tcPr>
            <w:tcW w:w="3856" w:type="dxa"/>
          </w:tcPr>
          <w:p w14:paraId="3C829CA7" w14:textId="77777777" w:rsidR="00292B20" w:rsidRDefault="00292B20" w:rsidP="00292B20">
            <w:pPr>
              <w:suppressAutoHyphens/>
              <w:ind w:left="0"/>
              <w:jc w:val="both"/>
              <w:rPr>
                <w:rFonts w:asciiTheme="minorHAnsi" w:hAnsiTheme="minorHAnsi" w:cstheme="minorHAnsi"/>
                <w:spacing w:val="0"/>
                <w:sz w:val="20"/>
              </w:rPr>
            </w:pPr>
            <w:r>
              <w:rPr>
                <w:rFonts w:asciiTheme="minorHAnsi" w:hAnsiTheme="minorHAnsi" w:cstheme="minorHAnsi"/>
                <w:spacing w:val="0"/>
                <w:sz w:val="20"/>
              </w:rPr>
              <w:t xml:space="preserve">Naam </w:t>
            </w:r>
            <w:r w:rsidRPr="001E56E5">
              <w:rPr>
                <w:rFonts w:asciiTheme="minorHAnsi" w:hAnsiTheme="minorHAnsi" w:cstheme="minorHAnsi"/>
                <w:spacing w:val="0"/>
                <w:sz w:val="20"/>
              </w:rPr>
              <w:t>contractpersoon</w:t>
            </w:r>
            <w:r>
              <w:rPr>
                <w:rFonts w:asciiTheme="minorHAnsi" w:hAnsiTheme="minorHAnsi" w:cstheme="minorHAnsi"/>
                <w:spacing w:val="0"/>
                <w:sz w:val="20"/>
              </w:rPr>
              <w:t xml:space="preserve"> van de Opdrachtgever </w:t>
            </w:r>
            <w:r w:rsidRPr="00125098">
              <w:rPr>
                <w:rFonts w:asciiTheme="minorHAnsi" w:hAnsiTheme="minorHAnsi" w:cstheme="minorHAnsi"/>
                <w:spacing w:val="0"/>
                <w:sz w:val="20"/>
              </w:rPr>
              <w:t xml:space="preserve">van </w:t>
            </w:r>
            <w:r>
              <w:rPr>
                <w:rFonts w:asciiTheme="minorHAnsi" w:hAnsiTheme="minorHAnsi" w:cstheme="minorHAnsi"/>
                <w:spacing w:val="0"/>
                <w:sz w:val="20"/>
              </w:rPr>
              <w:t>de</w:t>
            </w:r>
            <w:r w:rsidRPr="00125098">
              <w:rPr>
                <w:rFonts w:asciiTheme="minorHAnsi" w:hAnsiTheme="minorHAnsi" w:cstheme="minorHAnsi"/>
                <w:spacing w:val="0"/>
                <w:sz w:val="20"/>
              </w:rPr>
              <w:t xml:space="preserve"> betreffende referentie</w:t>
            </w:r>
            <w:r>
              <w:rPr>
                <w:rFonts w:asciiTheme="minorHAnsi" w:hAnsiTheme="minorHAnsi" w:cstheme="minorHAnsi"/>
                <w:spacing w:val="0"/>
                <w:sz w:val="20"/>
              </w:rPr>
              <w:t>opdracht</w:t>
            </w:r>
            <w:r w:rsidRPr="00125098">
              <w:rPr>
                <w:rFonts w:asciiTheme="minorHAnsi" w:hAnsiTheme="minorHAnsi" w:cstheme="minorHAnsi"/>
                <w:spacing w:val="0"/>
                <w:sz w:val="20"/>
              </w:rPr>
              <w:t>:</w:t>
            </w:r>
          </w:p>
          <w:p w14:paraId="6A616D53" w14:textId="20BAE226"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36ABE7DD"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516F1042" w14:textId="77777777" w:rsidTr="00B258FE">
        <w:tc>
          <w:tcPr>
            <w:tcW w:w="3856" w:type="dxa"/>
          </w:tcPr>
          <w:p w14:paraId="6ACCC98B" w14:textId="77777777" w:rsidR="00292B20" w:rsidRDefault="00292B20" w:rsidP="00292B20">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Telefoonnummer contractpersoon</w:t>
            </w:r>
            <w:r>
              <w:rPr>
                <w:rFonts w:asciiTheme="minorHAnsi" w:hAnsiTheme="minorHAnsi" w:cstheme="minorHAnsi"/>
                <w:spacing w:val="0"/>
                <w:sz w:val="20"/>
              </w:rPr>
              <w:t>:</w:t>
            </w:r>
          </w:p>
          <w:p w14:paraId="1B99D3ED" w14:textId="79C08C21"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7763F9B2"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429FD859" w14:textId="77777777" w:rsidTr="00B258FE">
        <w:tc>
          <w:tcPr>
            <w:tcW w:w="3856" w:type="dxa"/>
          </w:tcPr>
          <w:p w14:paraId="7B60D911" w14:textId="77777777" w:rsidR="00292B20" w:rsidRDefault="00292B20" w:rsidP="00292B20">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Datum van </w:t>
            </w:r>
            <w:r>
              <w:rPr>
                <w:rFonts w:asciiTheme="minorHAnsi" w:hAnsiTheme="minorHAnsi" w:cstheme="minorHAnsi"/>
                <w:spacing w:val="0"/>
                <w:sz w:val="20"/>
              </w:rPr>
              <w:t>aanvang en looptijd contract van de betreffende referentie</w:t>
            </w:r>
            <w:r w:rsidRPr="001E56E5">
              <w:rPr>
                <w:rFonts w:asciiTheme="minorHAnsi" w:hAnsiTheme="minorHAnsi" w:cstheme="minorHAnsi"/>
                <w:spacing w:val="0"/>
                <w:sz w:val="20"/>
              </w:rPr>
              <w:t>opdracht:</w:t>
            </w:r>
          </w:p>
          <w:p w14:paraId="05ADAE42" w14:textId="4D5CC791" w:rsidR="00C87A3C" w:rsidRPr="001E56E5" w:rsidRDefault="00C87A3C" w:rsidP="00292B20">
            <w:pPr>
              <w:suppressAutoHyphens/>
              <w:ind w:left="0"/>
              <w:jc w:val="both"/>
              <w:rPr>
                <w:rFonts w:asciiTheme="minorHAnsi" w:hAnsiTheme="minorHAnsi" w:cstheme="minorHAnsi"/>
                <w:spacing w:val="0"/>
                <w:sz w:val="20"/>
              </w:rPr>
            </w:pPr>
          </w:p>
        </w:tc>
        <w:tc>
          <w:tcPr>
            <w:tcW w:w="6067" w:type="dxa"/>
          </w:tcPr>
          <w:p w14:paraId="7302BED7" w14:textId="77777777" w:rsidR="00292B20" w:rsidRPr="001E56E5" w:rsidRDefault="00292B20" w:rsidP="00292B20">
            <w:pPr>
              <w:suppressAutoHyphens/>
              <w:ind w:left="0"/>
              <w:jc w:val="both"/>
              <w:rPr>
                <w:rFonts w:asciiTheme="minorHAnsi" w:hAnsiTheme="minorHAnsi" w:cstheme="minorHAnsi"/>
                <w:spacing w:val="0"/>
                <w:sz w:val="20"/>
              </w:rPr>
            </w:pPr>
          </w:p>
          <w:p w14:paraId="4B602608"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211DD1D3" w14:textId="77777777" w:rsidTr="00B258FE">
        <w:tc>
          <w:tcPr>
            <w:tcW w:w="3856" w:type="dxa"/>
          </w:tcPr>
          <w:p w14:paraId="05BCECEC" w14:textId="77777777" w:rsidR="00292B20" w:rsidRPr="003B0651" w:rsidRDefault="00292B20" w:rsidP="00292B20">
            <w:pPr>
              <w:suppressAutoHyphens/>
              <w:ind w:left="0"/>
              <w:jc w:val="both"/>
              <w:rPr>
                <w:rFonts w:asciiTheme="minorHAnsi" w:hAnsiTheme="minorHAnsi" w:cstheme="minorHAnsi"/>
                <w:spacing w:val="0"/>
                <w:sz w:val="20"/>
              </w:rPr>
            </w:pPr>
            <w:r w:rsidRPr="003B0651">
              <w:rPr>
                <w:rFonts w:asciiTheme="minorHAnsi" w:hAnsiTheme="minorHAnsi" w:cstheme="minorHAnsi"/>
                <w:spacing w:val="0"/>
                <w:sz w:val="20"/>
              </w:rPr>
              <w:t>Datum van oplevering van de betreffende referentieopdracht:</w:t>
            </w:r>
          </w:p>
          <w:p w14:paraId="093BA733" w14:textId="4D7467BF" w:rsidR="00C87A3C" w:rsidRPr="003B0651" w:rsidRDefault="00C87A3C" w:rsidP="00292B20">
            <w:pPr>
              <w:suppressAutoHyphens/>
              <w:ind w:left="0"/>
              <w:jc w:val="both"/>
              <w:rPr>
                <w:rFonts w:asciiTheme="minorHAnsi" w:hAnsiTheme="minorHAnsi" w:cstheme="minorHAnsi"/>
                <w:spacing w:val="0"/>
                <w:sz w:val="20"/>
              </w:rPr>
            </w:pPr>
          </w:p>
        </w:tc>
        <w:tc>
          <w:tcPr>
            <w:tcW w:w="6067" w:type="dxa"/>
          </w:tcPr>
          <w:p w14:paraId="508A1356" w14:textId="77777777" w:rsidR="00292B20" w:rsidRPr="001E56E5" w:rsidRDefault="00292B20" w:rsidP="00292B20">
            <w:pPr>
              <w:suppressAutoHyphens/>
              <w:ind w:left="0"/>
              <w:jc w:val="both"/>
              <w:rPr>
                <w:rFonts w:asciiTheme="minorHAnsi" w:hAnsiTheme="minorHAnsi" w:cstheme="minorHAnsi"/>
                <w:spacing w:val="0"/>
                <w:sz w:val="20"/>
              </w:rPr>
            </w:pPr>
          </w:p>
          <w:p w14:paraId="5C14B2D7" w14:textId="77777777" w:rsidR="00292B20" w:rsidRPr="001E56E5" w:rsidRDefault="00292B20" w:rsidP="00292B20">
            <w:pPr>
              <w:suppressAutoHyphens/>
              <w:ind w:left="0"/>
              <w:jc w:val="both"/>
              <w:rPr>
                <w:rFonts w:asciiTheme="minorHAnsi" w:hAnsiTheme="minorHAnsi" w:cstheme="minorHAnsi"/>
                <w:spacing w:val="0"/>
                <w:sz w:val="20"/>
              </w:rPr>
            </w:pPr>
          </w:p>
        </w:tc>
      </w:tr>
      <w:tr w:rsidR="00292B20" w:rsidRPr="001E56E5" w14:paraId="37C9933A" w14:textId="77777777" w:rsidTr="00B258FE">
        <w:tc>
          <w:tcPr>
            <w:tcW w:w="3856" w:type="dxa"/>
          </w:tcPr>
          <w:p w14:paraId="2CD08BBB" w14:textId="77777777" w:rsidR="00292B20" w:rsidRPr="003B0651" w:rsidRDefault="00292B20" w:rsidP="00292B20">
            <w:pPr>
              <w:suppressAutoHyphens/>
              <w:ind w:left="0"/>
              <w:jc w:val="both"/>
              <w:rPr>
                <w:rFonts w:asciiTheme="minorHAnsi" w:hAnsiTheme="minorHAnsi" w:cstheme="minorHAnsi"/>
                <w:spacing w:val="0"/>
                <w:sz w:val="20"/>
              </w:rPr>
            </w:pPr>
            <w:r w:rsidRPr="003B0651">
              <w:rPr>
                <w:rFonts w:asciiTheme="minorHAnsi" w:hAnsiTheme="minorHAnsi" w:cstheme="minorHAnsi"/>
                <w:spacing w:val="0"/>
                <w:sz w:val="20"/>
              </w:rPr>
              <w:t>Contractwaarde (per jaar) in € (exclusief btw):</w:t>
            </w:r>
          </w:p>
          <w:p w14:paraId="2CCF91B7" w14:textId="3BD9C7BE" w:rsidR="00C87A3C" w:rsidRPr="003B0651" w:rsidRDefault="00C87A3C" w:rsidP="00292B20">
            <w:pPr>
              <w:suppressAutoHyphens/>
              <w:ind w:left="0"/>
              <w:jc w:val="both"/>
              <w:rPr>
                <w:rFonts w:asciiTheme="minorHAnsi" w:hAnsiTheme="minorHAnsi" w:cstheme="minorHAnsi"/>
                <w:spacing w:val="0"/>
                <w:sz w:val="20"/>
              </w:rPr>
            </w:pPr>
          </w:p>
        </w:tc>
        <w:tc>
          <w:tcPr>
            <w:tcW w:w="6067" w:type="dxa"/>
          </w:tcPr>
          <w:p w14:paraId="3215D5E0" w14:textId="77777777" w:rsidR="00292B20" w:rsidRPr="001E56E5" w:rsidRDefault="00292B20" w:rsidP="00292B20">
            <w:pPr>
              <w:suppressAutoHyphens/>
              <w:ind w:left="0"/>
              <w:jc w:val="both"/>
              <w:rPr>
                <w:rFonts w:asciiTheme="minorHAnsi" w:hAnsiTheme="minorHAnsi" w:cstheme="minorHAnsi"/>
                <w:spacing w:val="0"/>
                <w:sz w:val="20"/>
              </w:rPr>
            </w:pPr>
          </w:p>
          <w:p w14:paraId="0ABAB54A" w14:textId="77777777" w:rsidR="00292B20" w:rsidRPr="001E56E5" w:rsidRDefault="00292B20" w:rsidP="00292B20">
            <w:pPr>
              <w:suppressAutoHyphens/>
              <w:ind w:left="0"/>
              <w:jc w:val="both"/>
              <w:rPr>
                <w:rFonts w:asciiTheme="minorHAnsi" w:hAnsiTheme="minorHAnsi" w:cstheme="minorHAnsi"/>
                <w:spacing w:val="0"/>
                <w:sz w:val="20"/>
              </w:rPr>
            </w:pPr>
          </w:p>
        </w:tc>
      </w:tr>
      <w:tr w:rsidR="00820E8D" w:rsidRPr="001E56E5" w14:paraId="24FB60D0" w14:textId="77777777" w:rsidTr="00FE5A42">
        <w:tc>
          <w:tcPr>
            <w:tcW w:w="9923" w:type="dxa"/>
            <w:gridSpan w:val="2"/>
          </w:tcPr>
          <w:p w14:paraId="2F6C94F2" w14:textId="1817562C" w:rsidR="00820E8D" w:rsidRDefault="00820E8D" w:rsidP="00FE5A42">
            <w:pPr>
              <w:suppressAutoHyphens/>
              <w:ind w:left="0"/>
              <w:jc w:val="both"/>
              <w:rPr>
                <w:rFonts w:asciiTheme="minorHAnsi" w:hAnsiTheme="minorHAnsi" w:cstheme="minorHAnsi"/>
                <w:b/>
                <w:bCs/>
                <w:spacing w:val="0"/>
                <w:sz w:val="20"/>
              </w:rPr>
            </w:pPr>
            <w:bookmarkStart w:id="5" w:name="_Hlk114734135"/>
            <w:r>
              <w:rPr>
                <w:rFonts w:asciiTheme="minorHAnsi" w:hAnsiTheme="minorHAnsi" w:cstheme="minorHAnsi"/>
                <w:b/>
                <w:bCs/>
                <w:spacing w:val="0"/>
                <w:sz w:val="20"/>
              </w:rPr>
              <w:t>Beschrijving van de uitgevoerde werkzaamheden betreffende het referentieproject om te voldoen aan de ervaringseis, kerncompetenties A</w:t>
            </w:r>
            <w:r w:rsidR="003B0651">
              <w:rPr>
                <w:rFonts w:asciiTheme="minorHAnsi" w:hAnsiTheme="minorHAnsi" w:cstheme="minorHAnsi"/>
                <w:b/>
                <w:bCs/>
                <w:spacing w:val="0"/>
                <w:sz w:val="20"/>
              </w:rPr>
              <w:t xml:space="preserve"> tot en met G</w:t>
            </w:r>
            <w:r>
              <w:rPr>
                <w:rFonts w:asciiTheme="minorHAnsi" w:hAnsiTheme="minorHAnsi" w:cstheme="minorHAnsi"/>
                <w:b/>
                <w:bCs/>
                <w:spacing w:val="0"/>
                <w:sz w:val="20"/>
              </w:rPr>
              <w:t>:</w:t>
            </w:r>
          </w:p>
          <w:p w14:paraId="739AE5DF" w14:textId="77777777" w:rsidR="00820E8D" w:rsidRPr="00C87A3C" w:rsidRDefault="00820E8D" w:rsidP="00FE5A42">
            <w:pPr>
              <w:suppressAutoHyphens/>
              <w:ind w:left="0"/>
              <w:jc w:val="both"/>
              <w:rPr>
                <w:rFonts w:asciiTheme="minorHAnsi" w:hAnsiTheme="minorHAnsi"/>
                <w:sz w:val="20"/>
              </w:rPr>
            </w:pPr>
          </w:p>
          <w:p w14:paraId="187193AD" w14:textId="77777777" w:rsidR="00820E8D" w:rsidRDefault="00820E8D" w:rsidP="00FE5A42">
            <w:pPr>
              <w:ind w:left="0"/>
              <w:rPr>
                <w:rFonts w:asciiTheme="minorHAnsi" w:hAnsiTheme="minorHAnsi"/>
                <w:sz w:val="20"/>
              </w:rPr>
            </w:pPr>
            <w:r w:rsidRPr="00C87A3C">
              <w:rPr>
                <w:rFonts w:asciiTheme="minorHAnsi" w:hAnsiTheme="minorHAnsi"/>
                <w:sz w:val="20"/>
              </w:rPr>
              <w:t xml:space="preserve">De  Inschrijver dient  van  alle  </w:t>
            </w:r>
            <w:r>
              <w:rPr>
                <w:rFonts w:asciiTheme="minorHAnsi" w:hAnsiTheme="minorHAnsi"/>
                <w:sz w:val="20"/>
              </w:rPr>
              <w:t xml:space="preserve">opgegeven </w:t>
            </w:r>
            <w:r w:rsidRPr="00C87A3C">
              <w:rPr>
                <w:rFonts w:asciiTheme="minorHAnsi" w:hAnsiTheme="minorHAnsi"/>
                <w:sz w:val="20"/>
              </w:rPr>
              <w:t xml:space="preserve">referentieprojecten  een beschrijving  te  geven maximaal </w:t>
            </w:r>
            <w:r>
              <w:rPr>
                <w:rFonts w:asciiTheme="minorHAnsi" w:hAnsiTheme="minorHAnsi"/>
                <w:sz w:val="20"/>
              </w:rPr>
              <w:t>één</w:t>
            </w:r>
            <w:r w:rsidRPr="00C87A3C">
              <w:rPr>
                <w:rFonts w:asciiTheme="minorHAnsi" w:hAnsiTheme="minorHAnsi"/>
                <w:sz w:val="20"/>
              </w:rPr>
              <w:t xml:space="preserve"> (</w:t>
            </w:r>
            <w:r>
              <w:rPr>
                <w:rFonts w:asciiTheme="minorHAnsi" w:hAnsiTheme="minorHAnsi"/>
                <w:sz w:val="20"/>
              </w:rPr>
              <w:t>1</w:t>
            </w:r>
            <w:r w:rsidRPr="00C87A3C">
              <w:rPr>
                <w:rFonts w:asciiTheme="minorHAnsi" w:hAnsiTheme="minorHAnsi"/>
                <w:sz w:val="20"/>
              </w:rPr>
              <w:t>) enkelzijdig bedrukte pagina A4</w:t>
            </w:r>
            <w:r>
              <w:rPr>
                <w:rFonts w:asciiTheme="minorHAnsi" w:hAnsiTheme="minorHAnsi"/>
                <w:sz w:val="20"/>
              </w:rPr>
              <w:t xml:space="preserve"> </w:t>
            </w:r>
            <w:r w:rsidRPr="00C87A3C">
              <w:rPr>
                <w:rFonts w:asciiTheme="minorHAnsi" w:hAnsiTheme="minorHAnsi"/>
                <w:sz w:val="20"/>
              </w:rPr>
              <w:t xml:space="preserve">per  referentieproject  van  de  uitgevoerde werkzaamheden. </w:t>
            </w:r>
          </w:p>
          <w:p w14:paraId="583B0A78" w14:textId="77777777" w:rsidR="00820E8D" w:rsidRDefault="00820E8D" w:rsidP="00FE5A42">
            <w:pPr>
              <w:ind w:left="0"/>
              <w:rPr>
                <w:rFonts w:asciiTheme="minorHAnsi" w:hAnsiTheme="minorHAnsi"/>
                <w:sz w:val="20"/>
              </w:rPr>
            </w:pPr>
            <w:r w:rsidRPr="00C87A3C">
              <w:rPr>
                <w:rFonts w:asciiTheme="minorHAnsi" w:hAnsiTheme="minorHAnsi"/>
                <w:sz w:val="20"/>
              </w:rPr>
              <w:t xml:space="preserve">De beschrijving </w:t>
            </w:r>
            <w:r>
              <w:rPr>
                <w:rFonts w:asciiTheme="minorHAnsi" w:hAnsiTheme="minorHAnsi"/>
                <w:sz w:val="20"/>
              </w:rPr>
              <w:t xml:space="preserve">dient </w:t>
            </w:r>
            <w:r w:rsidRPr="00C87A3C">
              <w:rPr>
                <w:rFonts w:asciiTheme="minorHAnsi" w:hAnsiTheme="minorHAnsi"/>
                <w:sz w:val="20"/>
              </w:rPr>
              <w:t xml:space="preserve">niet algemeen maar specifiek op het project gericht </w:t>
            </w:r>
            <w:r>
              <w:rPr>
                <w:rFonts w:asciiTheme="minorHAnsi" w:hAnsiTheme="minorHAnsi"/>
                <w:sz w:val="20"/>
              </w:rPr>
              <w:t xml:space="preserve">te </w:t>
            </w:r>
            <w:r w:rsidRPr="00C87A3C">
              <w:rPr>
                <w:rFonts w:asciiTheme="minorHAnsi" w:hAnsiTheme="minorHAnsi"/>
                <w:sz w:val="20"/>
              </w:rPr>
              <w:t xml:space="preserve">zijn en duidelijk </w:t>
            </w:r>
            <w:r>
              <w:rPr>
                <w:rFonts w:asciiTheme="minorHAnsi" w:hAnsiTheme="minorHAnsi"/>
                <w:sz w:val="20"/>
              </w:rPr>
              <w:t xml:space="preserve">te </w:t>
            </w:r>
            <w:r w:rsidRPr="00C87A3C">
              <w:rPr>
                <w:rFonts w:asciiTheme="minorHAnsi" w:hAnsiTheme="minorHAnsi"/>
                <w:sz w:val="20"/>
              </w:rPr>
              <w:t xml:space="preserve">maken of de Inschrijver de beoogde en te toetsen technische ervaring en/of beroepsbekwaamheid  daadwerkelijk  heeft  opgedaan. </w:t>
            </w:r>
          </w:p>
          <w:p w14:paraId="6C0D8764" w14:textId="77777777" w:rsidR="00820E8D" w:rsidRDefault="00820E8D" w:rsidP="00FE5A42">
            <w:pPr>
              <w:ind w:left="0"/>
              <w:rPr>
                <w:rFonts w:asciiTheme="minorHAnsi" w:hAnsiTheme="minorHAnsi"/>
                <w:sz w:val="20"/>
              </w:rPr>
            </w:pPr>
            <w:r w:rsidRPr="00C87A3C">
              <w:rPr>
                <w:rFonts w:asciiTheme="minorHAnsi" w:hAnsiTheme="minorHAnsi"/>
                <w:sz w:val="20"/>
              </w:rPr>
              <w:t>Indien  de  beschrijving  dit  laatste  niet duidelijk  maakt,  kan  dit  leiden  tot  de  conclusie  dat  het  ingediende  referentieproject niet voldoet.</w:t>
            </w:r>
          </w:p>
          <w:bookmarkEnd w:id="5"/>
          <w:p w14:paraId="5E0FF373" w14:textId="77777777" w:rsidR="00820E8D" w:rsidRPr="00CC232D" w:rsidRDefault="00820E8D" w:rsidP="00FE5A42">
            <w:pPr>
              <w:ind w:left="0"/>
              <w:rPr>
                <w:rFonts w:asciiTheme="minorHAnsi" w:hAnsiTheme="minorHAnsi" w:cstheme="minorHAnsi"/>
                <w:spacing w:val="0"/>
                <w:sz w:val="20"/>
              </w:rPr>
            </w:pPr>
          </w:p>
        </w:tc>
      </w:tr>
    </w:tbl>
    <w:p w14:paraId="209F9CAD" w14:textId="77777777" w:rsidR="003B0651" w:rsidRDefault="003B0651">
      <w:r>
        <w:br w:type="page"/>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C87A3C" w:rsidRPr="001E56E5" w14:paraId="38849CDA" w14:textId="77777777" w:rsidTr="00FE5A42">
        <w:tc>
          <w:tcPr>
            <w:tcW w:w="9923" w:type="dxa"/>
          </w:tcPr>
          <w:p w14:paraId="41DA14CE" w14:textId="5251A123" w:rsidR="00820E8D" w:rsidRDefault="00820E8D" w:rsidP="00820E8D">
            <w:pPr>
              <w:ind w:left="0"/>
              <w:rPr>
                <w:rFonts w:asciiTheme="minorHAnsi" w:hAnsiTheme="minorHAnsi" w:cstheme="minorHAnsi"/>
                <w:spacing w:val="0"/>
                <w:sz w:val="20"/>
              </w:rPr>
            </w:pPr>
          </w:p>
          <w:p w14:paraId="19BD9A5B" w14:textId="77777777" w:rsidR="00820E8D" w:rsidRDefault="00820E8D" w:rsidP="00820E8D">
            <w:pPr>
              <w:ind w:left="0"/>
              <w:rPr>
                <w:rFonts w:asciiTheme="minorHAnsi" w:hAnsiTheme="minorHAnsi" w:cstheme="minorHAnsi"/>
                <w:spacing w:val="0"/>
                <w:sz w:val="20"/>
              </w:rPr>
            </w:pPr>
          </w:p>
          <w:p w14:paraId="763F7C52" w14:textId="77777777" w:rsidR="00820E8D" w:rsidRDefault="00820E8D" w:rsidP="00820E8D">
            <w:pPr>
              <w:ind w:left="0"/>
              <w:rPr>
                <w:rFonts w:asciiTheme="minorHAnsi" w:hAnsiTheme="minorHAnsi" w:cstheme="minorHAnsi"/>
                <w:spacing w:val="0"/>
                <w:sz w:val="20"/>
              </w:rPr>
            </w:pPr>
          </w:p>
          <w:p w14:paraId="6F859878" w14:textId="77777777" w:rsidR="00820E8D" w:rsidRDefault="00820E8D" w:rsidP="00820E8D">
            <w:pPr>
              <w:ind w:left="0"/>
              <w:rPr>
                <w:rFonts w:asciiTheme="minorHAnsi" w:hAnsiTheme="minorHAnsi" w:cstheme="minorHAnsi"/>
                <w:spacing w:val="0"/>
                <w:sz w:val="20"/>
              </w:rPr>
            </w:pPr>
          </w:p>
          <w:p w14:paraId="23B499EF" w14:textId="77777777" w:rsidR="00820E8D" w:rsidRDefault="00820E8D" w:rsidP="00820E8D">
            <w:pPr>
              <w:ind w:left="0"/>
              <w:rPr>
                <w:rFonts w:asciiTheme="minorHAnsi" w:hAnsiTheme="minorHAnsi" w:cstheme="minorHAnsi"/>
                <w:spacing w:val="0"/>
                <w:sz w:val="20"/>
              </w:rPr>
            </w:pPr>
          </w:p>
          <w:p w14:paraId="35A3DE8A" w14:textId="77777777" w:rsidR="00820E8D" w:rsidRDefault="00820E8D" w:rsidP="00820E8D">
            <w:pPr>
              <w:ind w:left="0"/>
              <w:rPr>
                <w:rFonts w:asciiTheme="minorHAnsi" w:hAnsiTheme="minorHAnsi" w:cstheme="minorHAnsi"/>
                <w:spacing w:val="0"/>
                <w:sz w:val="20"/>
              </w:rPr>
            </w:pPr>
          </w:p>
          <w:p w14:paraId="2AAEBE7E" w14:textId="77777777" w:rsidR="00820E8D" w:rsidRDefault="00820E8D" w:rsidP="00820E8D">
            <w:pPr>
              <w:ind w:left="0"/>
              <w:rPr>
                <w:rFonts w:asciiTheme="minorHAnsi" w:hAnsiTheme="minorHAnsi" w:cstheme="minorHAnsi"/>
                <w:spacing w:val="0"/>
                <w:sz w:val="20"/>
              </w:rPr>
            </w:pPr>
          </w:p>
          <w:p w14:paraId="71A48430" w14:textId="77777777" w:rsidR="00820E8D" w:rsidRDefault="00820E8D" w:rsidP="00820E8D">
            <w:pPr>
              <w:ind w:left="0"/>
              <w:rPr>
                <w:rFonts w:asciiTheme="minorHAnsi" w:hAnsiTheme="minorHAnsi" w:cstheme="minorHAnsi"/>
                <w:spacing w:val="0"/>
                <w:sz w:val="20"/>
              </w:rPr>
            </w:pPr>
          </w:p>
          <w:p w14:paraId="1C7D9509" w14:textId="77777777" w:rsidR="00820E8D" w:rsidRDefault="00820E8D" w:rsidP="00820E8D">
            <w:pPr>
              <w:ind w:left="0"/>
              <w:rPr>
                <w:rFonts w:asciiTheme="minorHAnsi" w:hAnsiTheme="minorHAnsi" w:cstheme="minorHAnsi"/>
                <w:spacing w:val="0"/>
                <w:sz w:val="20"/>
              </w:rPr>
            </w:pPr>
          </w:p>
          <w:p w14:paraId="4633A3B9" w14:textId="77777777" w:rsidR="00820E8D" w:rsidRDefault="00820E8D" w:rsidP="00820E8D">
            <w:pPr>
              <w:ind w:left="0"/>
              <w:rPr>
                <w:rFonts w:asciiTheme="minorHAnsi" w:hAnsiTheme="minorHAnsi" w:cstheme="minorHAnsi"/>
                <w:spacing w:val="0"/>
                <w:sz w:val="20"/>
              </w:rPr>
            </w:pPr>
          </w:p>
          <w:p w14:paraId="57EAB244" w14:textId="77777777" w:rsidR="00820E8D" w:rsidRDefault="00820E8D" w:rsidP="00820E8D">
            <w:pPr>
              <w:ind w:left="0"/>
              <w:rPr>
                <w:rFonts w:asciiTheme="minorHAnsi" w:hAnsiTheme="minorHAnsi" w:cstheme="minorHAnsi"/>
                <w:spacing w:val="0"/>
                <w:sz w:val="20"/>
              </w:rPr>
            </w:pPr>
          </w:p>
          <w:p w14:paraId="7972613E" w14:textId="77777777" w:rsidR="00820E8D" w:rsidRDefault="00820E8D" w:rsidP="00820E8D">
            <w:pPr>
              <w:ind w:left="0"/>
              <w:rPr>
                <w:rFonts w:asciiTheme="minorHAnsi" w:hAnsiTheme="minorHAnsi" w:cstheme="minorHAnsi"/>
                <w:spacing w:val="0"/>
                <w:sz w:val="20"/>
              </w:rPr>
            </w:pPr>
          </w:p>
          <w:p w14:paraId="6A38F874" w14:textId="264A4DF9" w:rsidR="00820E8D" w:rsidRDefault="00820E8D" w:rsidP="00820E8D">
            <w:pPr>
              <w:ind w:left="0"/>
              <w:rPr>
                <w:rFonts w:asciiTheme="minorHAnsi" w:hAnsiTheme="minorHAnsi" w:cstheme="minorHAnsi"/>
                <w:spacing w:val="0"/>
                <w:sz w:val="20"/>
              </w:rPr>
            </w:pPr>
          </w:p>
          <w:p w14:paraId="0B9E1AFC" w14:textId="4B7DDAA3" w:rsidR="003B0651" w:rsidRDefault="003B0651" w:rsidP="00820E8D">
            <w:pPr>
              <w:ind w:left="0"/>
              <w:rPr>
                <w:rFonts w:asciiTheme="minorHAnsi" w:hAnsiTheme="minorHAnsi" w:cstheme="minorHAnsi"/>
                <w:spacing w:val="0"/>
                <w:sz w:val="20"/>
              </w:rPr>
            </w:pPr>
          </w:p>
          <w:p w14:paraId="363975AF" w14:textId="55648594" w:rsidR="003B0651" w:rsidRDefault="003B0651" w:rsidP="00820E8D">
            <w:pPr>
              <w:ind w:left="0"/>
              <w:rPr>
                <w:rFonts w:asciiTheme="minorHAnsi" w:hAnsiTheme="minorHAnsi" w:cstheme="minorHAnsi"/>
                <w:spacing w:val="0"/>
                <w:sz w:val="20"/>
              </w:rPr>
            </w:pPr>
          </w:p>
          <w:p w14:paraId="0C6551CA" w14:textId="25FF6FC0" w:rsidR="003B0651" w:rsidRDefault="003B0651" w:rsidP="00820E8D">
            <w:pPr>
              <w:ind w:left="0"/>
              <w:rPr>
                <w:rFonts w:asciiTheme="minorHAnsi" w:hAnsiTheme="minorHAnsi" w:cstheme="minorHAnsi"/>
                <w:spacing w:val="0"/>
                <w:sz w:val="20"/>
              </w:rPr>
            </w:pPr>
          </w:p>
          <w:p w14:paraId="536EE986" w14:textId="61018C2D" w:rsidR="003B0651" w:rsidRDefault="003B0651" w:rsidP="00820E8D">
            <w:pPr>
              <w:ind w:left="0"/>
              <w:rPr>
                <w:rFonts w:asciiTheme="minorHAnsi" w:hAnsiTheme="minorHAnsi" w:cstheme="minorHAnsi"/>
                <w:spacing w:val="0"/>
                <w:sz w:val="20"/>
              </w:rPr>
            </w:pPr>
          </w:p>
          <w:p w14:paraId="136B73AA" w14:textId="1C410804" w:rsidR="003B0651" w:rsidRDefault="003B0651" w:rsidP="00820E8D">
            <w:pPr>
              <w:ind w:left="0"/>
              <w:rPr>
                <w:rFonts w:asciiTheme="minorHAnsi" w:hAnsiTheme="minorHAnsi" w:cstheme="minorHAnsi"/>
                <w:spacing w:val="0"/>
                <w:sz w:val="20"/>
              </w:rPr>
            </w:pPr>
          </w:p>
          <w:p w14:paraId="05DD5155" w14:textId="1685CF1F" w:rsidR="003B0651" w:rsidRDefault="003B0651" w:rsidP="00820E8D">
            <w:pPr>
              <w:ind w:left="0"/>
              <w:rPr>
                <w:rFonts w:asciiTheme="minorHAnsi" w:hAnsiTheme="minorHAnsi" w:cstheme="minorHAnsi"/>
                <w:spacing w:val="0"/>
                <w:sz w:val="20"/>
              </w:rPr>
            </w:pPr>
          </w:p>
          <w:p w14:paraId="2667964E" w14:textId="6EFDF118" w:rsidR="003B0651" w:rsidRDefault="003B0651" w:rsidP="00820E8D">
            <w:pPr>
              <w:ind w:left="0"/>
              <w:rPr>
                <w:rFonts w:asciiTheme="minorHAnsi" w:hAnsiTheme="minorHAnsi" w:cstheme="minorHAnsi"/>
                <w:spacing w:val="0"/>
                <w:sz w:val="20"/>
              </w:rPr>
            </w:pPr>
          </w:p>
          <w:p w14:paraId="1F171FDB" w14:textId="552DCB08" w:rsidR="003B0651" w:rsidRDefault="003B0651" w:rsidP="00820E8D">
            <w:pPr>
              <w:ind w:left="0"/>
              <w:rPr>
                <w:rFonts w:asciiTheme="minorHAnsi" w:hAnsiTheme="minorHAnsi" w:cstheme="minorHAnsi"/>
                <w:spacing w:val="0"/>
                <w:sz w:val="20"/>
              </w:rPr>
            </w:pPr>
          </w:p>
          <w:p w14:paraId="58D2CDC4" w14:textId="2A2CCC92" w:rsidR="003B0651" w:rsidRDefault="003B0651" w:rsidP="00820E8D">
            <w:pPr>
              <w:ind w:left="0"/>
              <w:rPr>
                <w:rFonts w:asciiTheme="minorHAnsi" w:hAnsiTheme="minorHAnsi" w:cstheme="minorHAnsi"/>
                <w:spacing w:val="0"/>
                <w:sz w:val="20"/>
              </w:rPr>
            </w:pPr>
          </w:p>
          <w:p w14:paraId="13B0B3E4" w14:textId="7CF1E3CD" w:rsidR="003B0651" w:rsidRDefault="003B0651" w:rsidP="00820E8D">
            <w:pPr>
              <w:ind w:left="0"/>
              <w:rPr>
                <w:rFonts w:asciiTheme="minorHAnsi" w:hAnsiTheme="minorHAnsi" w:cstheme="minorHAnsi"/>
                <w:spacing w:val="0"/>
                <w:sz w:val="20"/>
              </w:rPr>
            </w:pPr>
          </w:p>
          <w:p w14:paraId="66BD3598" w14:textId="03BDE775" w:rsidR="003B0651" w:rsidRDefault="003B0651" w:rsidP="00820E8D">
            <w:pPr>
              <w:ind w:left="0"/>
              <w:rPr>
                <w:rFonts w:asciiTheme="minorHAnsi" w:hAnsiTheme="minorHAnsi" w:cstheme="minorHAnsi"/>
                <w:spacing w:val="0"/>
                <w:sz w:val="20"/>
              </w:rPr>
            </w:pPr>
          </w:p>
          <w:p w14:paraId="276521D0" w14:textId="6DCEE5C7" w:rsidR="003B0651" w:rsidRDefault="003B0651" w:rsidP="00820E8D">
            <w:pPr>
              <w:ind w:left="0"/>
              <w:rPr>
                <w:rFonts w:asciiTheme="minorHAnsi" w:hAnsiTheme="minorHAnsi" w:cstheme="minorHAnsi"/>
                <w:spacing w:val="0"/>
                <w:sz w:val="20"/>
              </w:rPr>
            </w:pPr>
          </w:p>
          <w:p w14:paraId="3551EC7E" w14:textId="22EA7884" w:rsidR="003B0651" w:rsidRDefault="003B0651" w:rsidP="00820E8D">
            <w:pPr>
              <w:ind w:left="0"/>
              <w:rPr>
                <w:rFonts w:asciiTheme="minorHAnsi" w:hAnsiTheme="minorHAnsi" w:cstheme="minorHAnsi"/>
                <w:spacing w:val="0"/>
                <w:sz w:val="20"/>
              </w:rPr>
            </w:pPr>
          </w:p>
          <w:p w14:paraId="181E1228" w14:textId="54AB56D5" w:rsidR="003B0651" w:rsidRDefault="003B0651" w:rsidP="00820E8D">
            <w:pPr>
              <w:ind w:left="0"/>
              <w:rPr>
                <w:rFonts w:asciiTheme="minorHAnsi" w:hAnsiTheme="minorHAnsi" w:cstheme="minorHAnsi"/>
                <w:spacing w:val="0"/>
                <w:sz w:val="20"/>
              </w:rPr>
            </w:pPr>
          </w:p>
          <w:p w14:paraId="4C2EFC19" w14:textId="418A394D" w:rsidR="003B0651" w:rsidRDefault="003B0651" w:rsidP="00820E8D">
            <w:pPr>
              <w:ind w:left="0"/>
              <w:rPr>
                <w:rFonts w:asciiTheme="minorHAnsi" w:hAnsiTheme="minorHAnsi" w:cstheme="minorHAnsi"/>
                <w:spacing w:val="0"/>
                <w:sz w:val="20"/>
              </w:rPr>
            </w:pPr>
          </w:p>
          <w:p w14:paraId="6EC5203A" w14:textId="1B72486F" w:rsidR="003B0651" w:rsidRDefault="003B0651" w:rsidP="00820E8D">
            <w:pPr>
              <w:ind w:left="0"/>
              <w:rPr>
                <w:rFonts w:asciiTheme="minorHAnsi" w:hAnsiTheme="minorHAnsi" w:cstheme="minorHAnsi"/>
                <w:spacing w:val="0"/>
                <w:sz w:val="20"/>
              </w:rPr>
            </w:pPr>
          </w:p>
          <w:p w14:paraId="0A518B71" w14:textId="755F1B9B" w:rsidR="003B0651" w:rsidRDefault="003B0651" w:rsidP="00820E8D">
            <w:pPr>
              <w:ind w:left="0"/>
              <w:rPr>
                <w:rFonts w:asciiTheme="minorHAnsi" w:hAnsiTheme="minorHAnsi" w:cstheme="minorHAnsi"/>
                <w:spacing w:val="0"/>
                <w:sz w:val="20"/>
              </w:rPr>
            </w:pPr>
          </w:p>
          <w:p w14:paraId="5CB2F3EE" w14:textId="5844DD95" w:rsidR="003B0651" w:rsidRDefault="003B0651" w:rsidP="00820E8D">
            <w:pPr>
              <w:ind w:left="0"/>
              <w:rPr>
                <w:rFonts w:asciiTheme="minorHAnsi" w:hAnsiTheme="minorHAnsi" w:cstheme="minorHAnsi"/>
                <w:spacing w:val="0"/>
                <w:sz w:val="20"/>
              </w:rPr>
            </w:pPr>
          </w:p>
          <w:p w14:paraId="64F57B16" w14:textId="387FF2A7" w:rsidR="003B0651" w:rsidRDefault="003B0651" w:rsidP="00820E8D">
            <w:pPr>
              <w:ind w:left="0"/>
              <w:rPr>
                <w:rFonts w:asciiTheme="minorHAnsi" w:hAnsiTheme="minorHAnsi" w:cstheme="minorHAnsi"/>
                <w:spacing w:val="0"/>
                <w:sz w:val="20"/>
              </w:rPr>
            </w:pPr>
          </w:p>
          <w:p w14:paraId="1F8CCD95" w14:textId="77B78998" w:rsidR="003B0651" w:rsidRDefault="003B0651" w:rsidP="00820E8D">
            <w:pPr>
              <w:ind w:left="0"/>
              <w:rPr>
                <w:rFonts w:asciiTheme="minorHAnsi" w:hAnsiTheme="minorHAnsi" w:cstheme="minorHAnsi"/>
                <w:spacing w:val="0"/>
                <w:sz w:val="20"/>
              </w:rPr>
            </w:pPr>
          </w:p>
          <w:p w14:paraId="57267C76" w14:textId="7A819899" w:rsidR="003B0651" w:rsidRDefault="003B0651" w:rsidP="00820E8D">
            <w:pPr>
              <w:ind w:left="0"/>
              <w:rPr>
                <w:rFonts w:asciiTheme="minorHAnsi" w:hAnsiTheme="minorHAnsi" w:cstheme="minorHAnsi"/>
                <w:spacing w:val="0"/>
                <w:sz w:val="20"/>
              </w:rPr>
            </w:pPr>
          </w:p>
          <w:p w14:paraId="58C82EB3" w14:textId="12B47274" w:rsidR="003B0651" w:rsidRDefault="003B0651" w:rsidP="00820E8D">
            <w:pPr>
              <w:ind w:left="0"/>
              <w:rPr>
                <w:rFonts w:asciiTheme="minorHAnsi" w:hAnsiTheme="minorHAnsi" w:cstheme="minorHAnsi"/>
                <w:spacing w:val="0"/>
                <w:sz w:val="20"/>
              </w:rPr>
            </w:pPr>
          </w:p>
          <w:p w14:paraId="2F97956C" w14:textId="654C1C6F" w:rsidR="003B0651" w:rsidRDefault="003B0651" w:rsidP="00820E8D">
            <w:pPr>
              <w:ind w:left="0"/>
              <w:rPr>
                <w:rFonts w:asciiTheme="minorHAnsi" w:hAnsiTheme="minorHAnsi" w:cstheme="minorHAnsi"/>
                <w:spacing w:val="0"/>
                <w:sz w:val="20"/>
              </w:rPr>
            </w:pPr>
          </w:p>
          <w:p w14:paraId="33EBC41D" w14:textId="76CF54B0" w:rsidR="003B0651" w:rsidRDefault="003B0651" w:rsidP="00820E8D">
            <w:pPr>
              <w:ind w:left="0"/>
              <w:rPr>
                <w:rFonts w:asciiTheme="minorHAnsi" w:hAnsiTheme="minorHAnsi" w:cstheme="minorHAnsi"/>
                <w:spacing w:val="0"/>
                <w:sz w:val="20"/>
              </w:rPr>
            </w:pPr>
          </w:p>
          <w:p w14:paraId="0AF0E112" w14:textId="55F73033" w:rsidR="003B0651" w:rsidRDefault="003B0651" w:rsidP="00820E8D">
            <w:pPr>
              <w:ind w:left="0"/>
              <w:rPr>
                <w:rFonts w:asciiTheme="minorHAnsi" w:hAnsiTheme="minorHAnsi" w:cstheme="minorHAnsi"/>
                <w:spacing w:val="0"/>
                <w:sz w:val="20"/>
              </w:rPr>
            </w:pPr>
          </w:p>
          <w:p w14:paraId="07010B5E" w14:textId="4E1DCBC5" w:rsidR="003B0651" w:rsidRDefault="003B0651" w:rsidP="00820E8D">
            <w:pPr>
              <w:ind w:left="0"/>
              <w:rPr>
                <w:rFonts w:asciiTheme="minorHAnsi" w:hAnsiTheme="minorHAnsi" w:cstheme="minorHAnsi"/>
                <w:spacing w:val="0"/>
                <w:sz w:val="20"/>
              </w:rPr>
            </w:pPr>
          </w:p>
          <w:p w14:paraId="681F2E5D" w14:textId="0F4291E9" w:rsidR="003B0651" w:rsidRDefault="003B0651" w:rsidP="00820E8D">
            <w:pPr>
              <w:ind w:left="0"/>
              <w:rPr>
                <w:rFonts w:asciiTheme="minorHAnsi" w:hAnsiTheme="minorHAnsi" w:cstheme="minorHAnsi"/>
                <w:spacing w:val="0"/>
                <w:sz w:val="20"/>
              </w:rPr>
            </w:pPr>
          </w:p>
          <w:p w14:paraId="07E44F3F" w14:textId="5CC0CED2" w:rsidR="003B0651" w:rsidRDefault="003B0651" w:rsidP="00820E8D">
            <w:pPr>
              <w:ind w:left="0"/>
              <w:rPr>
                <w:rFonts w:asciiTheme="minorHAnsi" w:hAnsiTheme="minorHAnsi" w:cstheme="minorHAnsi"/>
                <w:spacing w:val="0"/>
                <w:sz w:val="20"/>
              </w:rPr>
            </w:pPr>
          </w:p>
          <w:p w14:paraId="6BCB2B33" w14:textId="6C45265B" w:rsidR="003B0651" w:rsidRDefault="003B0651" w:rsidP="00820E8D">
            <w:pPr>
              <w:ind w:left="0"/>
              <w:rPr>
                <w:rFonts w:asciiTheme="minorHAnsi" w:hAnsiTheme="minorHAnsi" w:cstheme="minorHAnsi"/>
                <w:spacing w:val="0"/>
                <w:sz w:val="20"/>
              </w:rPr>
            </w:pPr>
          </w:p>
          <w:p w14:paraId="33DD6161" w14:textId="4EED8481" w:rsidR="003B0651" w:rsidRDefault="003B0651" w:rsidP="00820E8D">
            <w:pPr>
              <w:ind w:left="0"/>
              <w:rPr>
                <w:rFonts w:asciiTheme="minorHAnsi" w:hAnsiTheme="minorHAnsi" w:cstheme="minorHAnsi"/>
                <w:spacing w:val="0"/>
                <w:sz w:val="20"/>
              </w:rPr>
            </w:pPr>
          </w:p>
          <w:p w14:paraId="09012088" w14:textId="0B49C8D1" w:rsidR="003B0651" w:rsidRDefault="003B0651" w:rsidP="00820E8D">
            <w:pPr>
              <w:ind w:left="0"/>
              <w:rPr>
                <w:rFonts w:asciiTheme="minorHAnsi" w:hAnsiTheme="minorHAnsi" w:cstheme="minorHAnsi"/>
                <w:spacing w:val="0"/>
                <w:sz w:val="20"/>
              </w:rPr>
            </w:pPr>
          </w:p>
          <w:p w14:paraId="28A9B160" w14:textId="1106733D" w:rsidR="003B0651" w:rsidRDefault="003B0651" w:rsidP="00820E8D">
            <w:pPr>
              <w:ind w:left="0"/>
              <w:rPr>
                <w:rFonts w:asciiTheme="minorHAnsi" w:hAnsiTheme="minorHAnsi" w:cstheme="minorHAnsi"/>
                <w:spacing w:val="0"/>
                <w:sz w:val="20"/>
              </w:rPr>
            </w:pPr>
          </w:p>
          <w:p w14:paraId="3F7FA9F3" w14:textId="1FA7B15C" w:rsidR="003B0651" w:rsidRDefault="003B0651" w:rsidP="00820E8D">
            <w:pPr>
              <w:ind w:left="0"/>
              <w:rPr>
                <w:rFonts w:asciiTheme="minorHAnsi" w:hAnsiTheme="minorHAnsi" w:cstheme="minorHAnsi"/>
                <w:spacing w:val="0"/>
                <w:sz w:val="20"/>
              </w:rPr>
            </w:pPr>
          </w:p>
          <w:p w14:paraId="7F4BE757" w14:textId="1DF6FB67" w:rsidR="003B0651" w:rsidRDefault="003B0651" w:rsidP="00820E8D">
            <w:pPr>
              <w:ind w:left="0"/>
              <w:rPr>
                <w:rFonts w:asciiTheme="minorHAnsi" w:hAnsiTheme="minorHAnsi" w:cstheme="minorHAnsi"/>
                <w:spacing w:val="0"/>
                <w:sz w:val="20"/>
              </w:rPr>
            </w:pPr>
          </w:p>
          <w:p w14:paraId="27176F91" w14:textId="491FDCA6" w:rsidR="003B0651" w:rsidRDefault="003B0651" w:rsidP="00820E8D">
            <w:pPr>
              <w:ind w:left="0"/>
              <w:rPr>
                <w:rFonts w:asciiTheme="minorHAnsi" w:hAnsiTheme="minorHAnsi" w:cstheme="minorHAnsi"/>
                <w:spacing w:val="0"/>
                <w:sz w:val="20"/>
              </w:rPr>
            </w:pPr>
          </w:p>
          <w:p w14:paraId="6660B760" w14:textId="2767CD5F" w:rsidR="003B0651" w:rsidRDefault="003B0651" w:rsidP="00820E8D">
            <w:pPr>
              <w:ind w:left="0"/>
              <w:rPr>
                <w:rFonts w:asciiTheme="minorHAnsi" w:hAnsiTheme="minorHAnsi" w:cstheme="minorHAnsi"/>
                <w:spacing w:val="0"/>
                <w:sz w:val="20"/>
              </w:rPr>
            </w:pPr>
          </w:p>
          <w:p w14:paraId="543E73C7" w14:textId="7AEC70F5" w:rsidR="003B0651" w:rsidRDefault="003B0651" w:rsidP="00820E8D">
            <w:pPr>
              <w:ind w:left="0"/>
              <w:rPr>
                <w:rFonts w:asciiTheme="minorHAnsi" w:hAnsiTheme="minorHAnsi" w:cstheme="minorHAnsi"/>
                <w:spacing w:val="0"/>
                <w:sz w:val="20"/>
              </w:rPr>
            </w:pPr>
          </w:p>
          <w:p w14:paraId="154662CD" w14:textId="77777777" w:rsidR="00820E8D" w:rsidRDefault="00820E8D" w:rsidP="00820E8D">
            <w:pPr>
              <w:ind w:left="0"/>
              <w:rPr>
                <w:rFonts w:asciiTheme="minorHAnsi" w:hAnsiTheme="minorHAnsi" w:cstheme="minorHAnsi"/>
                <w:spacing w:val="0"/>
                <w:sz w:val="20"/>
              </w:rPr>
            </w:pPr>
          </w:p>
          <w:p w14:paraId="36A9739A" w14:textId="77777777" w:rsidR="00820E8D" w:rsidRDefault="00820E8D" w:rsidP="00820E8D">
            <w:pPr>
              <w:ind w:left="0"/>
              <w:rPr>
                <w:rFonts w:asciiTheme="minorHAnsi" w:hAnsiTheme="minorHAnsi" w:cstheme="minorHAnsi"/>
                <w:spacing w:val="0"/>
                <w:sz w:val="20"/>
              </w:rPr>
            </w:pPr>
          </w:p>
          <w:p w14:paraId="1DF69917" w14:textId="77777777" w:rsidR="00820E8D" w:rsidRDefault="00820E8D" w:rsidP="00820E8D">
            <w:pPr>
              <w:ind w:left="0"/>
              <w:rPr>
                <w:rFonts w:asciiTheme="minorHAnsi" w:hAnsiTheme="minorHAnsi" w:cstheme="minorHAnsi"/>
                <w:spacing w:val="0"/>
                <w:sz w:val="20"/>
              </w:rPr>
            </w:pPr>
          </w:p>
          <w:p w14:paraId="15CA24A2" w14:textId="77777777" w:rsidR="00820E8D" w:rsidRDefault="00820E8D" w:rsidP="00820E8D">
            <w:pPr>
              <w:ind w:left="0"/>
              <w:rPr>
                <w:rFonts w:asciiTheme="minorHAnsi" w:hAnsiTheme="minorHAnsi" w:cstheme="minorHAnsi"/>
                <w:spacing w:val="0"/>
                <w:sz w:val="20"/>
              </w:rPr>
            </w:pPr>
          </w:p>
          <w:p w14:paraId="42B518C9" w14:textId="185BD369" w:rsidR="00820E8D" w:rsidRPr="00CC232D" w:rsidRDefault="00820E8D" w:rsidP="00820E8D">
            <w:pPr>
              <w:ind w:left="0"/>
              <w:rPr>
                <w:rFonts w:asciiTheme="minorHAnsi" w:hAnsiTheme="minorHAnsi" w:cstheme="minorHAnsi"/>
                <w:spacing w:val="0"/>
                <w:sz w:val="20"/>
              </w:rPr>
            </w:pPr>
          </w:p>
        </w:tc>
      </w:tr>
    </w:tbl>
    <w:p w14:paraId="50408A94" w14:textId="77777777" w:rsidR="00C87A3C" w:rsidRDefault="00C87A3C" w:rsidP="0034315D">
      <w:pPr>
        <w:spacing w:after="200" w:line="276" w:lineRule="auto"/>
        <w:ind w:left="0"/>
        <w:rPr>
          <w:rFonts w:asciiTheme="minorHAnsi" w:hAnsiTheme="minorHAnsi" w:cstheme="minorHAnsi"/>
          <w:b/>
          <w:bCs/>
          <w:spacing w:val="0"/>
          <w:sz w:val="20"/>
          <w:u w:val="single"/>
        </w:rPr>
      </w:pPr>
    </w:p>
    <w:p w14:paraId="4DA7126F" w14:textId="7CDF0DD0" w:rsidR="00FA371B" w:rsidRPr="00105C19" w:rsidRDefault="00C87A3C" w:rsidP="0034315D">
      <w:pPr>
        <w:spacing w:after="200" w:line="276" w:lineRule="auto"/>
        <w:ind w:left="0"/>
        <w:rPr>
          <w:rFonts w:asciiTheme="minorHAnsi" w:hAnsiTheme="minorHAnsi" w:cstheme="minorHAnsi"/>
          <w:b/>
          <w:bCs/>
          <w:spacing w:val="0"/>
          <w:sz w:val="20"/>
          <w:u w:val="single"/>
        </w:rPr>
      </w:pPr>
      <w:r>
        <w:rPr>
          <w:rFonts w:asciiTheme="minorHAnsi" w:hAnsiTheme="minorHAnsi" w:cstheme="minorHAnsi"/>
          <w:b/>
          <w:bCs/>
          <w:spacing w:val="0"/>
          <w:sz w:val="20"/>
          <w:u w:val="single"/>
        </w:rPr>
        <w:br w:type="page"/>
      </w:r>
      <w:r w:rsidR="00125098" w:rsidRPr="00105C19">
        <w:rPr>
          <w:rFonts w:asciiTheme="minorHAnsi" w:hAnsiTheme="minorHAnsi" w:cstheme="minorHAnsi"/>
          <w:b/>
          <w:bCs/>
          <w:spacing w:val="0"/>
          <w:sz w:val="20"/>
          <w:u w:val="single"/>
        </w:rPr>
        <w:lastRenderedPageBreak/>
        <w:t>ONDERTEKENING DOOR DE INSCHRIJVER:</w:t>
      </w:r>
    </w:p>
    <w:p w14:paraId="1D7AFEAC" w14:textId="77777777" w:rsidR="00FA371B" w:rsidRPr="001E56E5" w:rsidRDefault="00FA371B" w:rsidP="00FA371B">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6067"/>
      </w:tblGrid>
      <w:tr w:rsidR="00FA371B" w:rsidRPr="001E56E5" w14:paraId="4933D625" w14:textId="77777777" w:rsidTr="00B258FE">
        <w:tc>
          <w:tcPr>
            <w:tcW w:w="3856" w:type="dxa"/>
            <w:shd w:val="clear" w:color="auto" w:fill="auto"/>
          </w:tcPr>
          <w:p w14:paraId="226AABB9"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Inschrijver</w:t>
            </w:r>
            <w:r w:rsidR="00105C19">
              <w:rPr>
                <w:rFonts w:asciiTheme="minorHAnsi" w:hAnsiTheme="minorHAnsi" w:cstheme="minorHAnsi"/>
                <w:spacing w:val="0"/>
                <w:sz w:val="20"/>
              </w:rPr>
              <w:t>:</w:t>
            </w:r>
          </w:p>
          <w:p w14:paraId="1288D7DE" w14:textId="2DF17037"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26CE08C9"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198FB2E7" w14:textId="77777777" w:rsidTr="00B258FE">
        <w:tc>
          <w:tcPr>
            <w:tcW w:w="3856" w:type="dxa"/>
            <w:shd w:val="clear" w:color="auto" w:fill="auto"/>
          </w:tcPr>
          <w:p w14:paraId="23ABB6D1"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en functie van degene die het inschrijvingsbiljet ondertekent</w:t>
            </w:r>
            <w:r w:rsidR="00105C19">
              <w:rPr>
                <w:rFonts w:asciiTheme="minorHAnsi" w:hAnsiTheme="minorHAnsi" w:cstheme="minorHAnsi"/>
                <w:spacing w:val="0"/>
                <w:sz w:val="20"/>
              </w:rPr>
              <w:t>:</w:t>
            </w:r>
          </w:p>
          <w:p w14:paraId="64AB1C16" w14:textId="57BA5DC2"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13615F3F"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5A4B67A4" w14:textId="77777777" w:rsidTr="00B258FE">
        <w:tc>
          <w:tcPr>
            <w:tcW w:w="3856" w:type="dxa"/>
            <w:shd w:val="clear" w:color="auto" w:fill="auto"/>
          </w:tcPr>
          <w:p w14:paraId="2DE8523D"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r w:rsidR="00105C19">
              <w:rPr>
                <w:rFonts w:asciiTheme="minorHAnsi" w:hAnsiTheme="minorHAnsi" w:cstheme="minorHAnsi"/>
                <w:spacing w:val="0"/>
                <w:sz w:val="20"/>
              </w:rPr>
              <w:t>:</w:t>
            </w:r>
          </w:p>
          <w:p w14:paraId="38CF188B" w14:textId="1671FC4A"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7BED510D"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r w:rsidR="00FA371B" w:rsidRPr="001E56E5" w14:paraId="592F5BE5" w14:textId="77777777" w:rsidTr="00B258FE">
        <w:tc>
          <w:tcPr>
            <w:tcW w:w="3856" w:type="dxa"/>
            <w:shd w:val="clear" w:color="auto" w:fill="auto"/>
          </w:tcPr>
          <w:p w14:paraId="079D9040" w14:textId="77777777" w:rsidR="00FA371B"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r w:rsidR="00105C19">
              <w:rPr>
                <w:rFonts w:asciiTheme="minorHAnsi" w:hAnsiTheme="minorHAnsi" w:cstheme="minorHAnsi"/>
                <w:spacing w:val="0"/>
                <w:sz w:val="20"/>
              </w:rPr>
              <w:t>:</w:t>
            </w:r>
          </w:p>
          <w:p w14:paraId="19D3EB9A" w14:textId="7285871E" w:rsidR="00105C19" w:rsidRPr="001E56E5" w:rsidRDefault="00105C19"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7202316F" w14:textId="77777777" w:rsidR="00FA371B" w:rsidRPr="001E56E5" w:rsidRDefault="00FA371B" w:rsidP="00B258FE">
            <w:pPr>
              <w:tabs>
                <w:tab w:val="left" w:pos="2552"/>
              </w:tabs>
              <w:suppressAutoHyphens/>
              <w:ind w:left="0"/>
              <w:rPr>
                <w:rFonts w:asciiTheme="minorHAnsi" w:hAnsiTheme="minorHAnsi" w:cstheme="minorHAnsi"/>
                <w:b/>
                <w:i/>
                <w:vanish/>
                <w:color w:val="3366FF"/>
                <w:spacing w:val="0"/>
                <w:sz w:val="20"/>
              </w:rPr>
            </w:pPr>
          </w:p>
        </w:tc>
      </w:tr>
      <w:tr w:rsidR="00FA371B" w:rsidRPr="001E56E5" w14:paraId="0C7DEEA1" w14:textId="77777777" w:rsidTr="00B258FE">
        <w:tc>
          <w:tcPr>
            <w:tcW w:w="3856" w:type="dxa"/>
            <w:shd w:val="clear" w:color="auto" w:fill="auto"/>
          </w:tcPr>
          <w:p w14:paraId="08E541AD" w14:textId="42B38E96" w:rsidR="00FA371B" w:rsidRPr="001E56E5" w:rsidRDefault="00FA371B" w:rsidP="00B258FE">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r w:rsidR="00105C19">
              <w:rPr>
                <w:rFonts w:asciiTheme="minorHAnsi" w:hAnsiTheme="minorHAnsi" w:cstheme="minorHAnsi"/>
                <w:spacing w:val="0"/>
                <w:sz w:val="20"/>
              </w:rPr>
              <w:t>:</w:t>
            </w:r>
          </w:p>
          <w:p w14:paraId="5E154963" w14:textId="77777777" w:rsidR="00FA371B" w:rsidRPr="001E56E5" w:rsidRDefault="00FA371B" w:rsidP="00B258FE">
            <w:pPr>
              <w:tabs>
                <w:tab w:val="left" w:pos="2552"/>
              </w:tabs>
              <w:suppressAutoHyphens/>
              <w:ind w:left="34"/>
              <w:rPr>
                <w:rFonts w:asciiTheme="minorHAnsi" w:hAnsiTheme="minorHAnsi" w:cstheme="minorHAnsi"/>
                <w:spacing w:val="0"/>
                <w:sz w:val="20"/>
              </w:rPr>
            </w:pPr>
          </w:p>
          <w:p w14:paraId="71AD3600" w14:textId="77777777" w:rsidR="00FA371B" w:rsidRPr="001E56E5" w:rsidRDefault="00FA371B" w:rsidP="00B258FE">
            <w:pPr>
              <w:tabs>
                <w:tab w:val="left" w:pos="2552"/>
              </w:tabs>
              <w:suppressAutoHyphens/>
              <w:ind w:left="34"/>
              <w:rPr>
                <w:rFonts w:asciiTheme="minorHAnsi" w:hAnsiTheme="minorHAnsi" w:cstheme="minorHAnsi"/>
                <w:spacing w:val="0"/>
                <w:sz w:val="20"/>
              </w:rPr>
            </w:pPr>
          </w:p>
          <w:p w14:paraId="1CFD9271" w14:textId="77777777" w:rsidR="00FA371B" w:rsidRPr="001E56E5" w:rsidRDefault="00FA371B" w:rsidP="00B258FE">
            <w:pPr>
              <w:tabs>
                <w:tab w:val="left" w:pos="2552"/>
              </w:tabs>
              <w:suppressAutoHyphens/>
              <w:ind w:left="34"/>
              <w:rPr>
                <w:rFonts w:asciiTheme="minorHAnsi" w:hAnsiTheme="minorHAnsi" w:cstheme="minorHAnsi"/>
                <w:spacing w:val="0"/>
                <w:sz w:val="20"/>
              </w:rPr>
            </w:pPr>
          </w:p>
          <w:p w14:paraId="46E7B704" w14:textId="77777777" w:rsidR="00FA371B" w:rsidRPr="001E56E5" w:rsidRDefault="00FA371B" w:rsidP="00B258FE">
            <w:pPr>
              <w:tabs>
                <w:tab w:val="left" w:pos="2552"/>
              </w:tabs>
              <w:suppressAutoHyphens/>
              <w:ind w:left="34"/>
              <w:rPr>
                <w:rFonts w:asciiTheme="minorHAnsi" w:hAnsiTheme="minorHAnsi" w:cstheme="minorHAnsi"/>
                <w:spacing w:val="0"/>
                <w:sz w:val="20"/>
              </w:rPr>
            </w:pPr>
          </w:p>
          <w:p w14:paraId="4264F69C" w14:textId="77777777" w:rsidR="00FA371B" w:rsidRPr="001E56E5" w:rsidRDefault="00FA371B" w:rsidP="00B258FE">
            <w:pPr>
              <w:tabs>
                <w:tab w:val="left" w:pos="2552"/>
              </w:tabs>
              <w:suppressAutoHyphens/>
              <w:ind w:left="34"/>
              <w:rPr>
                <w:rFonts w:asciiTheme="minorHAnsi" w:hAnsiTheme="minorHAnsi" w:cstheme="minorHAnsi"/>
                <w:spacing w:val="0"/>
                <w:sz w:val="20"/>
              </w:rPr>
            </w:pPr>
          </w:p>
        </w:tc>
        <w:tc>
          <w:tcPr>
            <w:tcW w:w="6067" w:type="dxa"/>
            <w:shd w:val="clear" w:color="auto" w:fill="auto"/>
          </w:tcPr>
          <w:p w14:paraId="36559690" w14:textId="77777777" w:rsidR="00FA371B" w:rsidRPr="001E56E5" w:rsidRDefault="00FA371B" w:rsidP="00B258FE">
            <w:pPr>
              <w:tabs>
                <w:tab w:val="left" w:pos="2552"/>
              </w:tabs>
              <w:suppressAutoHyphens/>
              <w:ind w:left="0"/>
              <w:rPr>
                <w:rFonts w:asciiTheme="minorHAnsi" w:hAnsiTheme="minorHAnsi" w:cstheme="minorHAnsi"/>
                <w:spacing w:val="0"/>
                <w:sz w:val="20"/>
              </w:rPr>
            </w:pPr>
          </w:p>
        </w:tc>
      </w:tr>
    </w:tbl>
    <w:p w14:paraId="56384192" w14:textId="77777777" w:rsidR="00FA371B" w:rsidRDefault="00FA371B" w:rsidP="003B0651">
      <w:pPr>
        <w:spacing w:line="240" w:lineRule="auto"/>
        <w:ind w:left="0"/>
        <w:rPr>
          <w:rFonts w:asciiTheme="minorHAnsi" w:hAnsiTheme="minorHAnsi" w:cstheme="minorHAnsi"/>
          <w:b/>
          <w:bCs/>
          <w:color w:val="000000"/>
          <w:spacing w:val="0"/>
          <w:sz w:val="28"/>
          <w:szCs w:val="28"/>
          <w:lang w:eastAsia="en-US"/>
        </w:rPr>
      </w:pPr>
    </w:p>
    <w:sectPr w:rsidR="00FA371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8AD2F" w14:textId="77777777" w:rsidR="00FA371B" w:rsidRDefault="00FA371B" w:rsidP="00F91A8A">
      <w:pPr>
        <w:spacing w:line="240" w:lineRule="auto"/>
      </w:pPr>
      <w:r>
        <w:separator/>
      </w:r>
    </w:p>
  </w:endnote>
  <w:endnote w:type="continuationSeparator" w:id="0">
    <w:p w14:paraId="6B62116D" w14:textId="77777777" w:rsidR="00FA371B" w:rsidRDefault="00FA371B"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utiger Light">
    <w:altName w:val="Corbel"/>
    <w:charset w:val="00"/>
    <w:family w:val="auto"/>
    <w:pitch w:val="variable"/>
    <w:sig w:usb0="80000027"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TT14Et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116FD"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2471"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A4A0B"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3D544" w14:textId="77777777" w:rsidR="00FA371B" w:rsidRDefault="00FA371B" w:rsidP="00F91A8A">
      <w:pPr>
        <w:spacing w:line="240" w:lineRule="auto"/>
      </w:pPr>
      <w:r>
        <w:separator/>
      </w:r>
    </w:p>
  </w:footnote>
  <w:footnote w:type="continuationSeparator" w:id="0">
    <w:p w14:paraId="0DF9ECB0" w14:textId="77777777" w:rsidR="00FA371B" w:rsidRDefault="00FA371B" w:rsidP="00F91A8A">
      <w:pPr>
        <w:spacing w:line="240" w:lineRule="auto"/>
      </w:pPr>
      <w:r>
        <w:continuationSeparator/>
      </w:r>
    </w:p>
  </w:footnote>
  <w:footnote w:id="1">
    <w:p w14:paraId="5A1CA70D" w14:textId="77777777" w:rsidR="00292B20" w:rsidRPr="001F4373" w:rsidRDefault="00292B20" w:rsidP="00FA371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95A55"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EACA4"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E3F94"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B1749"/>
    <w:multiLevelType w:val="multilevel"/>
    <w:tmpl w:val="6E9A8B64"/>
    <w:lvl w:ilvl="0">
      <w:start w:val="1"/>
      <w:numFmt w:val="decimal"/>
      <w:lvlText w:val="%1"/>
      <w:lvlJc w:val="right"/>
      <w:pPr>
        <w:tabs>
          <w:tab w:val="num" w:pos="1985"/>
        </w:tabs>
        <w:ind w:left="360" w:firstLine="1341"/>
      </w:pPr>
      <w:rPr>
        <w:rFonts w:hint="default"/>
      </w:rPr>
    </w:lvl>
    <w:lvl w:ilvl="1">
      <w:start w:val="1"/>
      <w:numFmt w:val="decimal"/>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244C309F"/>
    <w:multiLevelType w:val="hybridMultilevel"/>
    <w:tmpl w:val="129EB5B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 w15:restartNumberingAfterBreak="0">
    <w:nsid w:val="4B583EAC"/>
    <w:multiLevelType w:val="hybridMultilevel"/>
    <w:tmpl w:val="404ABAC0"/>
    <w:lvl w:ilvl="0" w:tplc="A782A4F8">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4" w15:restartNumberingAfterBreak="0">
    <w:nsid w:val="4D101102"/>
    <w:multiLevelType w:val="hybridMultilevel"/>
    <w:tmpl w:val="63AE85F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5" w15:restartNumberingAfterBreak="0">
    <w:nsid w:val="4E36445E"/>
    <w:multiLevelType w:val="hybridMultilevel"/>
    <w:tmpl w:val="28FA6136"/>
    <w:lvl w:ilvl="0" w:tplc="C17AEDE0">
      <w:start w:val="4"/>
      <w:numFmt w:val="bullet"/>
      <w:lvlText w:val="-"/>
      <w:lvlJc w:val="left"/>
      <w:pPr>
        <w:ind w:left="2705" w:hanging="360"/>
      </w:pPr>
      <w:rPr>
        <w:rFonts w:ascii="Calibri" w:eastAsia="Times New Roman" w:hAnsi="Calibri" w:cs="Calibri"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6" w15:restartNumberingAfterBreak="0">
    <w:nsid w:val="53F5378D"/>
    <w:multiLevelType w:val="hybridMultilevel"/>
    <w:tmpl w:val="B93EFA1C"/>
    <w:lvl w:ilvl="0" w:tplc="FB2207CE">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7" w15:restartNumberingAfterBreak="0">
    <w:nsid w:val="58B3089E"/>
    <w:multiLevelType w:val="hybridMultilevel"/>
    <w:tmpl w:val="9B4AD94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8" w15:restartNumberingAfterBreak="0">
    <w:nsid w:val="63B6039E"/>
    <w:multiLevelType w:val="hybridMultilevel"/>
    <w:tmpl w:val="D59E8FBE"/>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9" w15:restartNumberingAfterBreak="0">
    <w:nsid w:val="77DC1203"/>
    <w:multiLevelType w:val="hybridMultilevel"/>
    <w:tmpl w:val="B734DB5A"/>
    <w:lvl w:ilvl="0" w:tplc="CE74DC66">
      <w:numFmt w:val="bullet"/>
      <w:lvlText w:val="•"/>
      <w:lvlJc w:val="left"/>
      <w:pPr>
        <w:ind w:left="2345" w:hanging="360"/>
      </w:pPr>
      <w:rPr>
        <w:rFonts w:ascii="Calibri" w:eastAsia="Times New Roman" w:hAnsi="Calibri" w:cs="Calibri"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10" w15:restartNumberingAfterBreak="0">
    <w:nsid w:val="792A05F7"/>
    <w:multiLevelType w:val="hybridMultilevel"/>
    <w:tmpl w:val="CDE8C202"/>
    <w:lvl w:ilvl="0" w:tplc="6BDE8F4C">
      <w:start w:val="1"/>
      <w:numFmt w:val="lowerLetter"/>
      <w:lvlText w:val="%1.)"/>
      <w:lvlJc w:val="left"/>
      <w:pPr>
        <w:ind w:left="3065" w:hanging="360"/>
      </w:pPr>
      <w:rPr>
        <w:rFonts w:asciiTheme="minorHAnsi" w:eastAsia="Times New Roman" w:hAnsiTheme="minorHAnsi" w:cstheme="minorHAnsi"/>
      </w:r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num w:numId="1">
    <w:abstractNumId w:val="0"/>
  </w:num>
  <w:num w:numId="2">
    <w:abstractNumId w:val="5"/>
  </w:num>
  <w:num w:numId="3">
    <w:abstractNumId w:val="10"/>
  </w:num>
  <w:num w:numId="4">
    <w:abstractNumId w:val="1"/>
  </w:num>
  <w:num w:numId="5">
    <w:abstractNumId w:val="6"/>
  </w:num>
  <w:num w:numId="6">
    <w:abstractNumId w:val="7"/>
  </w:num>
  <w:num w:numId="7">
    <w:abstractNumId w:val="9"/>
  </w:num>
  <w:num w:numId="8">
    <w:abstractNumId w:val="8"/>
  </w:num>
  <w:num w:numId="9">
    <w:abstractNumId w:val="4"/>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71B"/>
    <w:rsid w:val="000E27D1"/>
    <w:rsid w:val="00105C19"/>
    <w:rsid w:val="00106096"/>
    <w:rsid w:val="00125098"/>
    <w:rsid w:val="001413FF"/>
    <w:rsid w:val="00141940"/>
    <w:rsid w:val="00183BFF"/>
    <w:rsid w:val="00186254"/>
    <w:rsid w:val="00204B55"/>
    <w:rsid w:val="00215B9A"/>
    <w:rsid w:val="002524A5"/>
    <w:rsid w:val="00255C91"/>
    <w:rsid w:val="00292B20"/>
    <w:rsid w:val="002A1C78"/>
    <w:rsid w:val="002E69DA"/>
    <w:rsid w:val="0034315D"/>
    <w:rsid w:val="00360310"/>
    <w:rsid w:val="003B0651"/>
    <w:rsid w:val="003C3A50"/>
    <w:rsid w:val="003E6EAF"/>
    <w:rsid w:val="004630AA"/>
    <w:rsid w:val="00491BA0"/>
    <w:rsid w:val="004C11B2"/>
    <w:rsid w:val="005355A5"/>
    <w:rsid w:val="005874DD"/>
    <w:rsid w:val="006004DA"/>
    <w:rsid w:val="0063599E"/>
    <w:rsid w:val="007234FE"/>
    <w:rsid w:val="007473C8"/>
    <w:rsid w:val="00747D8B"/>
    <w:rsid w:val="007D034A"/>
    <w:rsid w:val="00820E8D"/>
    <w:rsid w:val="00835B33"/>
    <w:rsid w:val="009018E5"/>
    <w:rsid w:val="009435BD"/>
    <w:rsid w:val="0097547B"/>
    <w:rsid w:val="00A03233"/>
    <w:rsid w:val="00A9425F"/>
    <w:rsid w:val="00BA1B56"/>
    <w:rsid w:val="00BC50A3"/>
    <w:rsid w:val="00C00B6A"/>
    <w:rsid w:val="00C4694D"/>
    <w:rsid w:val="00C86F8A"/>
    <w:rsid w:val="00C87A3C"/>
    <w:rsid w:val="00CC232D"/>
    <w:rsid w:val="00DC12C5"/>
    <w:rsid w:val="00DE1AA4"/>
    <w:rsid w:val="00E17095"/>
    <w:rsid w:val="00E7377F"/>
    <w:rsid w:val="00EF3263"/>
    <w:rsid w:val="00F20A9D"/>
    <w:rsid w:val="00F916D0"/>
    <w:rsid w:val="00F91A8A"/>
    <w:rsid w:val="00FA371B"/>
    <w:rsid w:val="00FC31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43CD"/>
  <w15:chartTrackingRefBased/>
  <w15:docId w15:val="{5F8B63BE-CE1D-4231-B0F2-3E331DCC2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371B"/>
    <w:pPr>
      <w:spacing w:after="0" w:line="240" w:lineRule="atLeast"/>
      <w:ind w:left="1985"/>
    </w:pPr>
    <w:rPr>
      <w:rFonts w:ascii="Lucida Til Sans VL" w:eastAsia="Times New Roman" w:hAnsi="Lucida Til Sans VL" w:cs="Times New Roman"/>
      <w:spacing w:val="4"/>
      <w:sz w:val="17"/>
      <w:szCs w:val="20"/>
      <w:lang w:eastAsia="nl-NL"/>
    </w:rPr>
  </w:style>
  <w:style w:type="paragraph" w:styleId="Kop1">
    <w:name w:val="heading 1"/>
    <w:basedOn w:val="Standaard"/>
    <w:next w:val="Standaard"/>
    <w:link w:val="Kop1Char"/>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paragraph" w:styleId="Kop6">
    <w:name w:val="heading 6"/>
    <w:basedOn w:val="Standaard"/>
    <w:next w:val="Standaard"/>
    <w:link w:val="Kop6Char"/>
    <w:qFormat/>
    <w:rsid w:val="00FA371B"/>
    <w:pPr>
      <w:tabs>
        <w:tab w:val="num" w:pos="0"/>
      </w:tabs>
      <w:spacing w:before="240" w:after="60"/>
      <w:ind w:left="0" w:hanging="2268"/>
      <w:outlineLvl w:val="5"/>
    </w:pPr>
    <w:rPr>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customStyle="1" w:styleId="Kop6Char">
    <w:name w:val="Kop 6 Char"/>
    <w:basedOn w:val="Standaardalinea-lettertype"/>
    <w:link w:val="Kop6"/>
    <w:rsid w:val="00FA371B"/>
    <w:rPr>
      <w:rFonts w:ascii="Lucida Til Sans VL" w:eastAsia="Times New Roman" w:hAnsi="Lucida Til Sans VL" w:cs="Times New Roman"/>
      <w:b/>
      <w:bCs/>
      <w:spacing w:val="4"/>
      <w:lang w:eastAsia="nl-NL"/>
    </w:rPr>
  </w:style>
  <w:style w:type="paragraph" w:styleId="Voetnoottekst">
    <w:name w:val="footnote text"/>
    <w:basedOn w:val="Standaard"/>
    <w:link w:val="VoetnoottekstChar"/>
    <w:semiHidden/>
    <w:rsid w:val="00FA371B"/>
    <w:rPr>
      <w:sz w:val="20"/>
    </w:rPr>
  </w:style>
  <w:style w:type="character" w:customStyle="1" w:styleId="VoetnoottekstChar">
    <w:name w:val="Voetnoottekst Char"/>
    <w:basedOn w:val="Standaardalinea-lettertype"/>
    <w:link w:val="Voetnoottekst"/>
    <w:semiHidden/>
    <w:rsid w:val="00FA371B"/>
    <w:rPr>
      <w:rFonts w:ascii="Lucida Til Sans VL" w:eastAsia="Times New Roman" w:hAnsi="Lucida Til Sans VL" w:cs="Times New Roman"/>
      <w:spacing w:val="4"/>
      <w:sz w:val="20"/>
      <w:szCs w:val="20"/>
      <w:lang w:eastAsia="nl-NL"/>
    </w:rPr>
  </w:style>
  <w:style w:type="character" w:styleId="Voetnootmarkering">
    <w:name w:val="footnote reference"/>
    <w:semiHidden/>
    <w:rsid w:val="00FA371B"/>
    <w:rPr>
      <w:vertAlign w:val="superscript"/>
    </w:rPr>
  </w:style>
  <w:style w:type="paragraph" w:styleId="Lijstalinea">
    <w:name w:val="List Paragraph"/>
    <w:aliases w:val="Reference List,DVT lijst,3 *-,opsomming 1,2"/>
    <w:basedOn w:val="Standaard"/>
    <w:link w:val="LijstalineaChar"/>
    <w:uiPriority w:val="34"/>
    <w:qFormat/>
    <w:rsid w:val="002A1C78"/>
    <w:pPr>
      <w:spacing w:line="240" w:lineRule="auto"/>
      <w:ind w:left="708"/>
    </w:pPr>
  </w:style>
  <w:style w:type="character" w:customStyle="1" w:styleId="LijstalineaChar">
    <w:name w:val="Lijstalinea Char"/>
    <w:aliases w:val="Reference List Char,DVT lijst Char,3 *- Char,opsomming 1 Char,2 Char"/>
    <w:link w:val="Lijstalinea"/>
    <w:uiPriority w:val="34"/>
    <w:rsid w:val="002A1C78"/>
    <w:rPr>
      <w:rFonts w:ascii="Lucida Til Sans VL" w:eastAsia="Times New Roman" w:hAnsi="Lucida Til Sans VL" w:cs="Times New Roman"/>
      <w:spacing w:val="4"/>
      <w:sz w:val="17"/>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Pages>
  <Words>1432</Words>
  <Characters>7880</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Leeuwen, Lourian van</dc:creator>
  <cp:keywords/>
  <dc:description/>
  <cp:lastModifiedBy>Leeuwen, Lourian van</cp:lastModifiedBy>
  <cp:revision>19</cp:revision>
  <dcterms:created xsi:type="dcterms:W3CDTF">2022-04-10T19:58:00Z</dcterms:created>
  <dcterms:modified xsi:type="dcterms:W3CDTF">2022-09-22T08:15:00Z</dcterms:modified>
</cp:coreProperties>
</file>